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6900E" w14:textId="77777777" w:rsidR="003761A8" w:rsidRDefault="003761A8">
      <w:pPr>
        <w:spacing w:after="0" w:line="240" w:lineRule="auto"/>
        <w:ind w:right="87"/>
        <w:rPr>
          <w:b/>
        </w:rPr>
      </w:pPr>
    </w:p>
    <w:p w14:paraId="43615522" w14:textId="77777777" w:rsidR="003761A8" w:rsidRDefault="00000000">
      <w:pPr>
        <w:spacing w:after="0" w:line="240" w:lineRule="auto"/>
        <w:ind w:left="10" w:right="87"/>
        <w:jc w:val="center"/>
        <w:rPr>
          <w:lang w:val="en-US"/>
        </w:rPr>
      </w:pPr>
      <w:r>
        <w:rPr>
          <w:b/>
          <w:lang w:val="en-US"/>
        </w:rPr>
        <w:t xml:space="preserve">PANDUAN </w:t>
      </w:r>
    </w:p>
    <w:p w14:paraId="080BD059" w14:textId="77777777" w:rsidR="003761A8" w:rsidRDefault="00000000">
      <w:pPr>
        <w:spacing w:after="0" w:line="240" w:lineRule="auto"/>
        <w:ind w:left="10" w:right="87"/>
        <w:jc w:val="center"/>
        <w:rPr>
          <w:b/>
        </w:rPr>
      </w:pPr>
      <w:r>
        <w:rPr>
          <w:b/>
        </w:rPr>
        <w:t>PENYUSUNAN PORTOFOLIO BIDANG FILM DAN TELEVISI</w:t>
      </w:r>
    </w:p>
    <w:p w14:paraId="48449563" w14:textId="77777777" w:rsidR="003761A8" w:rsidRDefault="00000000">
      <w:pPr>
        <w:spacing w:after="0" w:line="240" w:lineRule="auto"/>
        <w:ind w:left="10" w:right="87"/>
        <w:jc w:val="center"/>
        <w:rPr>
          <w:b/>
          <w:lang w:val="en-US"/>
        </w:rPr>
      </w:pPr>
      <w:r>
        <w:rPr>
          <w:b/>
          <w:lang w:val="en-US"/>
        </w:rPr>
        <w:t>BAGI PESERTA</w:t>
      </w:r>
    </w:p>
    <w:p w14:paraId="0A23D381" w14:textId="77777777" w:rsidR="003761A8" w:rsidRDefault="00000000">
      <w:pPr>
        <w:spacing w:after="0" w:line="240" w:lineRule="auto"/>
        <w:ind w:right="87"/>
      </w:pPr>
      <w:r>
        <w:rPr>
          <w:b/>
        </w:rPr>
        <w:t xml:space="preserve"> </w:t>
      </w:r>
    </w:p>
    <w:p w14:paraId="1B75BBDB" w14:textId="77777777" w:rsidR="003761A8" w:rsidRDefault="00000000">
      <w:pPr>
        <w:spacing w:after="0" w:line="259" w:lineRule="auto"/>
      </w:pPr>
      <w:r>
        <w:t xml:space="preserve"> </w:t>
      </w:r>
    </w:p>
    <w:p w14:paraId="0EB478AF" w14:textId="77777777" w:rsidR="003761A8" w:rsidRDefault="00000000">
      <w:pPr>
        <w:spacing w:after="25" w:line="240" w:lineRule="auto"/>
        <w:ind w:left="10" w:right="73"/>
        <w:jc w:val="both"/>
        <w:rPr>
          <w:b/>
        </w:rPr>
      </w:pPr>
      <w:r>
        <w:rPr>
          <w:b/>
        </w:rPr>
        <w:t>ISI PORTOFOLIO</w:t>
      </w:r>
    </w:p>
    <w:p w14:paraId="3C8686EC" w14:textId="77777777" w:rsidR="003761A8" w:rsidRDefault="00000000">
      <w:pPr>
        <w:spacing w:after="25" w:line="240" w:lineRule="auto"/>
        <w:ind w:left="10" w:right="73"/>
        <w:jc w:val="both"/>
      </w:pPr>
      <w:r>
        <w:t xml:space="preserve">Portofolio bidang Film dan Televisi berisi: </w:t>
      </w:r>
    </w:p>
    <w:p w14:paraId="25E747A4" w14:textId="77777777" w:rsidR="00095E47" w:rsidRDefault="00000000" w:rsidP="00095E47">
      <w:pPr>
        <w:numPr>
          <w:ilvl w:val="0"/>
          <w:numId w:val="1"/>
        </w:numPr>
        <w:spacing w:after="0" w:line="240" w:lineRule="auto"/>
        <w:ind w:right="73"/>
        <w:jc w:val="both"/>
      </w:pPr>
      <w:r>
        <w:t xml:space="preserve">Pernyataan </w:t>
      </w:r>
      <w:r>
        <w:rPr>
          <w:b/>
        </w:rPr>
        <w:t>keaslian karya/dokumen/tulisan</w:t>
      </w:r>
      <w:r>
        <w:t xml:space="preserve"> yang telah dilengkapi dan ditandatangani. </w:t>
      </w:r>
    </w:p>
    <w:p w14:paraId="7640F458" w14:textId="36AD000A" w:rsidR="003761A8" w:rsidRDefault="00000000" w:rsidP="00095E47">
      <w:pPr>
        <w:numPr>
          <w:ilvl w:val="0"/>
          <w:numId w:val="1"/>
        </w:numPr>
        <w:spacing w:after="0" w:line="240" w:lineRule="auto"/>
        <w:ind w:right="73"/>
        <w:jc w:val="both"/>
      </w:pPr>
      <w:r>
        <w:t>1 karya</w:t>
      </w:r>
      <w:r w:rsidRPr="00095E47">
        <w:rPr>
          <w:b/>
        </w:rPr>
        <w:t xml:space="preserve"> </w:t>
      </w:r>
      <w:r>
        <w:t xml:space="preserve">skenario film pendek </w:t>
      </w:r>
      <w:r w:rsidRPr="00095E47">
        <w:rPr>
          <w:b/>
        </w:rPr>
        <w:t xml:space="preserve">(maksimal 2 halaman) </w:t>
      </w:r>
      <w:r>
        <w:t xml:space="preserve">berdasarkan pilihan gambar yang tersedia. </w:t>
      </w:r>
    </w:p>
    <w:p w14:paraId="34EAD1ED" w14:textId="77777777" w:rsidR="003761A8" w:rsidRDefault="00000000">
      <w:pPr>
        <w:numPr>
          <w:ilvl w:val="0"/>
          <w:numId w:val="1"/>
        </w:numPr>
        <w:spacing w:after="25" w:line="240" w:lineRule="auto"/>
        <w:ind w:right="73"/>
        <w:jc w:val="both"/>
      </w:pPr>
      <w:r>
        <w:t xml:space="preserve">Bukti dokumen raihan </w:t>
      </w:r>
      <w:r>
        <w:rPr>
          <w:b/>
        </w:rPr>
        <w:t xml:space="preserve">prestasi terbaik dan/atau karya yang telah dipublikasi </w:t>
      </w:r>
      <w:r>
        <w:t>(maksimal 3 buah).</w:t>
      </w:r>
    </w:p>
    <w:p w14:paraId="2F84319D" w14:textId="77777777" w:rsidR="003761A8" w:rsidRDefault="00000000">
      <w:pPr>
        <w:numPr>
          <w:ilvl w:val="0"/>
          <w:numId w:val="1"/>
        </w:numPr>
        <w:spacing w:after="25" w:line="240" w:lineRule="auto"/>
        <w:ind w:right="73"/>
        <w:jc w:val="both"/>
      </w:pPr>
      <w:r>
        <w:rPr>
          <w:b/>
        </w:rPr>
        <w:t>Deskripsi</w:t>
      </w:r>
      <w:r>
        <w:t xml:space="preserve"> 1 (satu) prestasi atau pengalaman yang paling mengesankan. </w:t>
      </w:r>
    </w:p>
    <w:p w14:paraId="7D701691" w14:textId="77777777" w:rsidR="003761A8" w:rsidRDefault="003761A8">
      <w:pPr>
        <w:spacing w:after="0" w:line="240" w:lineRule="auto"/>
        <w:ind w:left="720" w:right="73"/>
        <w:jc w:val="both"/>
      </w:pPr>
    </w:p>
    <w:p w14:paraId="501EC444" w14:textId="77777777" w:rsidR="003761A8" w:rsidRDefault="00000000">
      <w:pPr>
        <w:spacing w:after="0" w:line="240" w:lineRule="auto"/>
        <w:ind w:left="10" w:right="73"/>
        <w:jc w:val="both"/>
        <w:rPr>
          <w:b/>
        </w:rPr>
      </w:pPr>
      <w:r>
        <w:t>Seluruh item (a-d) harus dipindai (</w:t>
      </w:r>
      <w:proofErr w:type="spellStart"/>
      <w:r>
        <w:rPr>
          <w:i/>
        </w:rPr>
        <w:t>scanned-jpeg</w:t>
      </w:r>
      <w:proofErr w:type="spellEnd"/>
      <w:r>
        <w:t xml:space="preserve">) atau </w:t>
      </w:r>
      <w:proofErr w:type="spellStart"/>
      <w:r>
        <w:rPr>
          <w:i/>
        </w:rPr>
        <w:t>print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screen</w:t>
      </w:r>
      <w:proofErr w:type="spellEnd"/>
      <w:r>
        <w:t>. Hasil pindai (</w:t>
      </w:r>
      <w:proofErr w:type="spellStart"/>
      <w:r>
        <w:rPr>
          <w:i/>
        </w:rPr>
        <w:t>scan</w:t>
      </w:r>
      <w:proofErr w:type="spellEnd"/>
      <w:r>
        <w:rPr>
          <w:i/>
        </w:rPr>
        <w:t>)</w:t>
      </w:r>
      <w:r>
        <w:t xml:space="preserve"> atau </w:t>
      </w:r>
      <w:proofErr w:type="spellStart"/>
      <w:r>
        <w:rPr>
          <w:i/>
        </w:rPr>
        <w:t>print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screen</w:t>
      </w:r>
      <w:proofErr w:type="spellEnd"/>
      <w:r>
        <w:t xml:space="preserve"> setiap item dicantumkan pada halaman </w:t>
      </w:r>
      <w:proofErr w:type="spellStart"/>
      <w:r>
        <w:t>file</w:t>
      </w:r>
      <w:proofErr w:type="spellEnd"/>
      <w:r>
        <w:t xml:space="preserve"> PPT/</w:t>
      </w:r>
      <w:proofErr w:type="spellStart"/>
      <w:r>
        <w:t>Powerpoint</w:t>
      </w:r>
      <w:proofErr w:type="spellEnd"/>
      <w:r>
        <w:t xml:space="preserve"> </w:t>
      </w:r>
      <w:r>
        <w:rPr>
          <w:i/>
        </w:rPr>
        <w:t xml:space="preserve"> (6 halaman </w:t>
      </w:r>
      <w:proofErr w:type="spellStart"/>
      <w:r>
        <w:rPr>
          <w:i/>
        </w:rPr>
        <w:t>slide</w:t>
      </w:r>
      <w:proofErr w:type="spellEnd"/>
      <w:r>
        <w:rPr>
          <w:i/>
        </w:rPr>
        <w:t xml:space="preserve">) </w:t>
      </w:r>
      <w:r>
        <w:rPr>
          <w:b/>
          <w:i/>
        </w:rPr>
        <w:t xml:space="preserve">disediakan oleh PANITIA </w:t>
      </w:r>
      <w:r>
        <w:t>sesuai petunjuk (lihat contoh).</w:t>
      </w:r>
    </w:p>
    <w:p w14:paraId="475C4DD4" w14:textId="77777777" w:rsidR="003761A8" w:rsidRDefault="003761A8">
      <w:pPr>
        <w:spacing w:after="0" w:line="240" w:lineRule="auto"/>
      </w:pPr>
    </w:p>
    <w:p w14:paraId="3B2291C9" w14:textId="77777777" w:rsidR="003761A8" w:rsidRDefault="00000000">
      <w:pPr>
        <w:spacing w:after="0" w:line="240" w:lineRule="auto"/>
        <w:ind w:left="10" w:right="73"/>
        <w:jc w:val="both"/>
        <w:rPr>
          <w:b/>
        </w:rPr>
      </w:pPr>
      <w:r>
        <w:rPr>
          <w:b/>
        </w:rPr>
        <w:t>URAIAN TUGAS DAN KETENTUAN TEKNIS PORTOFOLIO</w:t>
      </w:r>
    </w:p>
    <w:p w14:paraId="383FA8B5" w14:textId="77777777" w:rsidR="003761A8" w:rsidRDefault="003761A8">
      <w:pPr>
        <w:spacing w:after="0" w:line="240" w:lineRule="auto"/>
        <w:ind w:left="10" w:right="73"/>
        <w:jc w:val="both"/>
        <w:rPr>
          <w:b/>
        </w:rPr>
      </w:pPr>
    </w:p>
    <w:p w14:paraId="7D37F5AD" w14:textId="77777777" w:rsidR="003761A8" w:rsidRDefault="00000000">
      <w:pPr>
        <w:spacing w:after="13" w:line="240" w:lineRule="auto"/>
      </w:pPr>
      <w:r>
        <w:rPr>
          <w:b/>
        </w:rPr>
        <w:t>A.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Pernyataan keaslian karya/dokumen/tulisan yang ditandatangani.   </w:t>
      </w:r>
    </w:p>
    <w:p w14:paraId="66D8EA74" w14:textId="77777777" w:rsidR="003761A8" w:rsidRDefault="00000000">
      <w:pPr>
        <w:spacing w:after="0" w:line="240" w:lineRule="auto"/>
        <w:ind w:left="270" w:right="85" w:firstLine="540"/>
        <w:jc w:val="both"/>
      </w:pPr>
      <w:r>
        <w:rPr>
          <w:b/>
        </w:rPr>
        <w:t>Unduh</w:t>
      </w:r>
      <w:r>
        <w:rPr>
          <w:b/>
          <w:lang w:val="en-US"/>
        </w:rPr>
        <w:t xml:space="preserve"> dan </w:t>
      </w:r>
      <w:r>
        <w:rPr>
          <w:b/>
        </w:rPr>
        <w:t>cetaklah</w:t>
      </w:r>
      <w:r>
        <w:t xml:space="preserve"> </w:t>
      </w:r>
      <w:proofErr w:type="spellStart"/>
      <w:r>
        <w:t>template</w:t>
      </w:r>
      <w:proofErr w:type="spellEnd"/>
      <w:r>
        <w:t xml:space="preserve"> surat pernyataan peserta</w:t>
      </w:r>
      <w:r>
        <w:rPr>
          <w:lang w:val="en-US"/>
        </w:rPr>
        <w:t xml:space="preserve">. </w:t>
      </w:r>
      <w:r>
        <w:t xml:space="preserve">Pernyataan diisi lengkap dan ditandatangani kemudian </w:t>
      </w:r>
      <w:r>
        <w:rPr>
          <w:b/>
        </w:rPr>
        <w:t>dipindai (di-</w:t>
      </w:r>
      <w:proofErr w:type="spellStart"/>
      <w:r>
        <w:rPr>
          <w:b/>
          <w:i/>
        </w:rPr>
        <w:t>scan</w:t>
      </w:r>
      <w:proofErr w:type="spellEnd"/>
      <w:r>
        <w:rPr>
          <w:b/>
        </w:rPr>
        <w:t>) atau difoto</w:t>
      </w:r>
      <w:r>
        <w:t xml:space="preserve"> menggunakan kamera atau ponsel berkamera, dalam </w:t>
      </w:r>
      <w:r>
        <w:rPr>
          <w:b/>
        </w:rPr>
        <w:t>format JPEG</w:t>
      </w:r>
      <w:r>
        <w:t xml:space="preserve">. Hasil pindai </w:t>
      </w:r>
      <w:r>
        <w:rPr>
          <w:i/>
        </w:rPr>
        <w:t>(</w:t>
      </w:r>
      <w:proofErr w:type="spellStart"/>
      <w:r>
        <w:rPr>
          <w:i/>
        </w:rPr>
        <w:t>scan</w:t>
      </w:r>
      <w:proofErr w:type="spellEnd"/>
      <w:r>
        <w:rPr>
          <w:i/>
        </w:rPr>
        <w:t xml:space="preserve">) </w:t>
      </w:r>
      <w:r>
        <w:t xml:space="preserve">atau foto dicantumkan pada halaman </w:t>
      </w:r>
      <w:r>
        <w:rPr>
          <w:i/>
        </w:rPr>
        <w:t>(</w:t>
      </w:r>
      <w:proofErr w:type="spellStart"/>
      <w:r>
        <w:rPr>
          <w:i/>
        </w:rPr>
        <w:t>slide</w:t>
      </w:r>
      <w:proofErr w:type="spellEnd"/>
      <w:r>
        <w:rPr>
          <w:i/>
        </w:rPr>
        <w:t xml:space="preserve">) </w:t>
      </w:r>
      <w:proofErr w:type="spellStart"/>
      <w:r>
        <w:rPr>
          <w:i/>
        </w:rPr>
        <w:t>template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file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powerpoint</w:t>
      </w:r>
      <w:proofErr w:type="spellEnd"/>
      <w:r>
        <w:t xml:space="preserve"> yang tersedia.  </w:t>
      </w:r>
    </w:p>
    <w:p w14:paraId="2AA740AE" w14:textId="77777777" w:rsidR="003761A8" w:rsidRDefault="003761A8">
      <w:pPr>
        <w:spacing w:after="13" w:line="240" w:lineRule="auto"/>
        <w:rPr>
          <w:rFonts w:ascii="Arial" w:eastAsia="Arial" w:hAnsi="Arial" w:cs="Arial"/>
          <w:b/>
        </w:rPr>
      </w:pPr>
    </w:p>
    <w:p w14:paraId="6D691332" w14:textId="77777777" w:rsidR="003761A8" w:rsidRDefault="00000000">
      <w:pPr>
        <w:spacing w:after="13" w:line="240" w:lineRule="auto"/>
      </w:pPr>
      <w:r>
        <w:rPr>
          <w:b/>
        </w:rPr>
        <w:t xml:space="preserve">B. Karya Skenario Film Berdasarkan Pilihan Gambar </w:t>
      </w:r>
    </w:p>
    <w:p w14:paraId="73126A02" w14:textId="77777777" w:rsidR="003761A8" w:rsidRDefault="00000000">
      <w:pPr>
        <w:spacing w:after="150" w:line="240" w:lineRule="auto"/>
        <w:ind w:left="270" w:right="73" w:firstLine="495"/>
        <w:jc w:val="both"/>
      </w:pPr>
      <w:r>
        <w:t xml:space="preserve">Buatlah </w:t>
      </w:r>
      <w:r>
        <w:rPr>
          <w:b/>
        </w:rPr>
        <w:t xml:space="preserve">skenario film pendek </w:t>
      </w:r>
      <w:r>
        <w:t>berdurasi</w:t>
      </w:r>
      <w:r>
        <w:rPr>
          <w:b/>
        </w:rPr>
        <w:t xml:space="preserve"> 1 menit</w:t>
      </w:r>
      <w:r>
        <w:t xml:space="preserve"> dengan tema yang diangkat dari pilihan gambar di bawah ini (pilih salah</w:t>
      </w:r>
      <w:r>
        <w:rPr>
          <w:b/>
        </w:rPr>
        <w:t xml:space="preserve"> satu gambar </w:t>
      </w:r>
      <w:r>
        <w:t>atau bisa</w:t>
      </w:r>
      <w:r>
        <w:rPr>
          <w:b/>
        </w:rPr>
        <w:t xml:space="preserve"> menghubungkan kedua gambar </w:t>
      </w:r>
      <w:r>
        <w:t>menjadi</w:t>
      </w:r>
      <w:r>
        <w:rPr>
          <w:b/>
        </w:rPr>
        <w:t xml:space="preserve"> satu cerita): </w:t>
      </w:r>
    </w:p>
    <w:p w14:paraId="2479D0E1" w14:textId="77777777" w:rsidR="003761A8" w:rsidRDefault="00000000">
      <w:pPr>
        <w:spacing w:after="0" w:line="259" w:lineRule="auto"/>
        <w:ind w:left="10" w:right="312"/>
        <w:jc w:val="center"/>
      </w:pPr>
      <w:r>
        <w:rPr>
          <w:b/>
        </w:rPr>
        <w:t xml:space="preserve">Pilihan Gambar 1 </w:t>
      </w:r>
    </w:p>
    <w:p w14:paraId="704F0ED8" w14:textId="77777777" w:rsidR="003761A8" w:rsidRDefault="00000000">
      <w:pPr>
        <w:spacing w:after="0" w:line="259" w:lineRule="auto"/>
        <w:ind w:left="10" w:right="312"/>
        <w:jc w:val="center"/>
      </w:pPr>
      <w:r>
        <w:rPr>
          <w:noProof/>
        </w:rPr>
        <w:drawing>
          <wp:inline distT="0" distB="0" distL="0" distR="0" wp14:anchorId="66A21DD9" wp14:editId="746007F6">
            <wp:extent cx="3089910" cy="3089910"/>
            <wp:effectExtent l="0" t="0" r="0" b="0"/>
            <wp:docPr id="1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.jpg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0334" cy="3090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95CC5" w14:textId="77777777" w:rsidR="003761A8" w:rsidRDefault="00000000">
      <w:pPr>
        <w:spacing w:after="0" w:line="259" w:lineRule="auto"/>
        <w:ind w:right="266"/>
        <w:jc w:val="center"/>
        <w:rPr>
          <w:b/>
        </w:rPr>
      </w:pPr>
      <w:r>
        <w:rPr>
          <w:b/>
        </w:rPr>
        <w:lastRenderedPageBreak/>
        <w:t xml:space="preserve"> Pilihan Gambar 2 </w:t>
      </w:r>
    </w:p>
    <w:p w14:paraId="3068C56A" w14:textId="77777777" w:rsidR="003761A8" w:rsidRDefault="00000000">
      <w:pPr>
        <w:spacing w:after="148" w:line="259" w:lineRule="auto"/>
        <w:ind w:right="298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231E6B6B" wp14:editId="610BB5DF">
            <wp:extent cx="3132455" cy="3132455"/>
            <wp:effectExtent l="0" t="0" r="0" b="0"/>
            <wp:docPr id="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g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2455" cy="313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A30CD" w14:textId="77777777" w:rsidR="003761A8" w:rsidRDefault="003761A8">
      <w:pPr>
        <w:spacing w:after="25" w:line="240" w:lineRule="auto"/>
        <w:ind w:left="426" w:right="73"/>
        <w:jc w:val="both"/>
      </w:pPr>
    </w:p>
    <w:p w14:paraId="0ADEF248" w14:textId="77777777" w:rsidR="003761A8" w:rsidRDefault="00000000">
      <w:pPr>
        <w:spacing w:after="25" w:line="240" w:lineRule="auto"/>
        <w:ind w:left="426" w:right="73"/>
        <w:jc w:val="both"/>
        <w:rPr>
          <w:b/>
        </w:rPr>
      </w:pPr>
      <w:r>
        <w:rPr>
          <w:b/>
        </w:rPr>
        <w:t xml:space="preserve">Ketentuan Teknis </w:t>
      </w:r>
    </w:p>
    <w:p w14:paraId="26016469" w14:textId="77777777" w:rsidR="003761A8" w:rsidRDefault="00000000">
      <w:pPr>
        <w:numPr>
          <w:ilvl w:val="0"/>
          <w:numId w:val="2"/>
        </w:numPr>
        <w:spacing w:after="25" w:line="240" w:lineRule="auto"/>
        <w:ind w:right="73" w:hanging="294"/>
        <w:jc w:val="both"/>
      </w:pPr>
      <w:r>
        <w:t xml:space="preserve">Panjang Skenario </w:t>
      </w:r>
      <w:r>
        <w:rPr>
          <w:b/>
        </w:rPr>
        <w:t>maksimal</w:t>
      </w:r>
      <w:r>
        <w:t xml:space="preserve"> </w:t>
      </w:r>
      <w:r>
        <w:rPr>
          <w:b/>
        </w:rPr>
        <w:t>2 halaman</w:t>
      </w:r>
      <w:r>
        <w:t xml:space="preserve"> kertas </w:t>
      </w:r>
      <w:r>
        <w:rPr>
          <w:b/>
        </w:rPr>
        <w:t>A4</w:t>
      </w:r>
      <w:r>
        <w:t xml:space="preserve">. </w:t>
      </w:r>
    </w:p>
    <w:p w14:paraId="1E75E916" w14:textId="77777777" w:rsidR="003761A8" w:rsidRDefault="00000000">
      <w:pPr>
        <w:numPr>
          <w:ilvl w:val="0"/>
          <w:numId w:val="2"/>
        </w:numPr>
        <w:spacing w:after="25" w:line="240" w:lineRule="auto"/>
        <w:ind w:right="73" w:hanging="294"/>
        <w:jc w:val="both"/>
      </w:pPr>
      <w:r>
        <w:t xml:space="preserve">Ditulis menggunakan </w:t>
      </w:r>
      <w:proofErr w:type="spellStart"/>
      <w:r>
        <w:rPr>
          <w:b/>
        </w:rPr>
        <w:t>standard</w:t>
      </w:r>
      <w:proofErr w:type="spellEnd"/>
      <w:r>
        <w:rPr>
          <w:b/>
        </w:rPr>
        <w:t xml:space="preserve"> format penulisan skenario</w:t>
      </w:r>
      <w:r>
        <w:t xml:space="preserve">, sesuai </w:t>
      </w:r>
      <w:proofErr w:type="spellStart"/>
      <w:r>
        <w:rPr>
          <w:i/>
        </w:rPr>
        <w:t>template</w:t>
      </w:r>
      <w:proofErr w:type="spellEnd"/>
      <w:r>
        <w:t xml:space="preserve">/contoh format skenario </w:t>
      </w:r>
      <w:r>
        <w:rPr>
          <w:b/>
        </w:rPr>
        <w:t xml:space="preserve">yang tersedia di laman SNPMB. </w:t>
      </w:r>
      <w:r>
        <w:t xml:space="preserve"> </w:t>
      </w:r>
    </w:p>
    <w:p w14:paraId="2C7BBBC6" w14:textId="77777777" w:rsidR="003761A8" w:rsidRDefault="00000000">
      <w:pPr>
        <w:numPr>
          <w:ilvl w:val="0"/>
          <w:numId w:val="2"/>
        </w:numPr>
        <w:spacing w:after="25" w:line="240" w:lineRule="auto"/>
        <w:ind w:right="73" w:hanging="294"/>
        <w:jc w:val="both"/>
      </w:pPr>
      <w:r>
        <w:t xml:space="preserve">Skenario ditulis menggunakan aplikasi </w:t>
      </w:r>
      <w:proofErr w:type="spellStart"/>
      <w:r>
        <w:rPr>
          <w:i/>
        </w:rPr>
        <w:t>office</w:t>
      </w:r>
      <w:proofErr w:type="spellEnd"/>
      <w:r>
        <w:rPr>
          <w:i/>
        </w:rPr>
        <w:t xml:space="preserve"> </w:t>
      </w:r>
      <w:r>
        <w:t xml:space="preserve">(Word), dengan jenis </w:t>
      </w:r>
      <w:proofErr w:type="spellStart"/>
      <w:r>
        <w:t>font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Arial</w:t>
      </w:r>
      <w:proofErr w:type="spellEnd"/>
      <w:r>
        <w:t xml:space="preserve">, ukuran </w:t>
      </w:r>
      <w:r>
        <w:rPr>
          <w:b/>
        </w:rPr>
        <w:t xml:space="preserve">12 </w:t>
      </w:r>
      <w:proofErr w:type="spellStart"/>
      <w:r>
        <w:rPr>
          <w:b/>
        </w:rPr>
        <w:t>pt.</w:t>
      </w:r>
      <w:proofErr w:type="spellEnd"/>
      <w:r>
        <w:t xml:space="preserve"> </w:t>
      </w:r>
    </w:p>
    <w:p w14:paraId="21DF590C" w14:textId="77777777" w:rsidR="003761A8" w:rsidRDefault="00000000">
      <w:pPr>
        <w:numPr>
          <w:ilvl w:val="0"/>
          <w:numId w:val="2"/>
        </w:numPr>
        <w:spacing w:after="25" w:line="240" w:lineRule="auto"/>
        <w:ind w:right="73" w:hanging="294"/>
        <w:jc w:val="both"/>
        <w:rPr>
          <w:b/>
          <w:bCs/>
        </w:rPr>
      </w:pPr>
      <w:proofErr w:type="spellStart"/>
      <w:r>
        <w:rPr>
          <w:lang w:val="en-US"/>
        </w:rPr>
        <w:t>Skenario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ditulis</w:t>
      </w:r>
      <w:proofErr w:type="spellEnd"/>
      <w:r>
        <w:rPr>
          <w:lang w:val="en-US"/>
        </w:rPr>
        <w:t xml:space="preserve"> </w:t>
      </w:r>
      <w:proofErr w:type="spellStart"/>
      <w:r>
        <w:rPr>
          <w:b/>
          <w:bCs/>
          <w:lang w:val="en-US"/>
        </w:rPr>
        <w:t>menggunakan</w:t>
      </w:r>
      <w:proofErr w:type="spellEnd"/>
      <w:r>
        <w:rPr>
          <w:b/>
          <w:bCs/>
          <w:lang w:val="en-US"/>
        </w:rPr>
        <w:t xml:space="preserve"> Bahasa Indonesia (</w:t>
      </w:r>
      <w:proofErr w:type="spellStart"/>
      <w:r>
        <w:rPr>
          <w:b/>
          <w:bCs/>
          <w:lang w:val="en-US"/>
        </w:rPr>
        <w:t>bukan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bahasa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daerah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atau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bahasa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asing</w:t>
      </w:r>
      <w:proofErr w:type="spellEnd"/>
      <w:r>
        <w:rPr>
          <w:b/>
          <w:bCs/>
          <w:lang w:val="en-US"/>
        </w:rPr>
        <w:t>)</w:t>
      </w:r>
    </w:p>
    <w:p w14:paraId="1067EB18" w14:textId="77777777" w:rsidR="003761A8" w:rsidRDefault="00000000">
      <w:pPr>
        <w:numPr>
          <w:ilvl w:val="0"/>
          <w:numId w:val="2"/>
        </w:numPr>
        <w:spacing w:after="25" w:line="240" w:lineRule="auto"/>
        <w:ind w:right="73" w:hanging="294"/>
        <w:jc w:val="both"/>
      </w:pPr>
      <w:r>
        <w:t xml:space="preserve">Kriteria penilaian adalah </w:t>
      </w:r>
    </w:p>
    <w:p w14:paraId="7DB2A100" w14:textId="77777777" w:rsidR="003761A8" w:rsidRDefault="00000000">
      <w:pPr>
        <w:numPr>
          <w:ilvl w:val="2"/>
          <w:numId w:val="3"/>
        </w:numPr>
        <w:spacing w:after="43" w:line="240" w:lineRule="auto"/>
        <w:ind w:right="72" w:hanging="360"/>
        <w:jc w:val="both"/>
      </w:pPr>
      <w:r>
        <w:rPr>
          <w:i/>
        </w:rPr>
        <w:t xml:space="preserve">Kekayaan dan </w:t>
      </w:r>
      <w:proofErr w:type="spellStart"/>
      <w:r>
        <w:rPr>
          <w:i/>
        </w:rPr>
        <w:t>kreatifitas</w:t>
      </w:r>
      <w:proofErr w:type="spellEnd"/>
      <w:r>
        <w:rPr>
          <w:i/>
        </w:rPr>
        <w:t xml:space="preserve"> tematik. </w:t>
      </w:r>
    </w:p>
    <w:p w14:paraId="48D7806D" w14:textId="77777777" w:rsidR="003761A8" w:rsidRDefault="00000000">
      <w:pPr>
        <w:numPr>
          <w:ilvl w:val="2"/>
          <w:numId w:val="3"/>
        </w:numPr>
        <w:spacing w:after="43" w:line="240" w:lineRule="auto"/>
        <w:ind w:right="72" w:hanging="360"/>
        <w:jc w:val="both"/>
      </w:pPr>
      <w:r>
        <w:rPr>
          <w:i/>
        </w:rPr>
        <w:t xml:space="preserve">Kemampuan skenario sebagai cara </w:t>
      </w:r>
      <w:r>
        <w:rPr>
          <w:b/>
          <w:i/>
        </w:rPr>
        <w:t>memvisualisasikan cerita</w:t>
      </w:r>
      <w:r>
        <w:rPr>
          <w:i/>
        </w:rPr>
        <w:t xml:space="preserve"> </w:t>
      </w:r>
      <w:proofErr w:type="spellStart"/>
      <w:r>
        <w:rPr>
          <w:i/>
        </w:rPr>
        <w:t>kedalam</w:t>
      </w:r>
      <w:proofErr w:type="spellEnd"/>
      <w:r>
        <w:rPr>
          <w:i/>
        </w:rPr>
        <w:t xml:space="preserve"> film (Membuat kalimat pada skenario untuk dapat </w:t>
      </w:r>
      <w:proofErr w:type="spellStart"/>
      <w:r>
        <w:rPr>
          <w:i/>
        </w:rPr>
        <w:t>diintepretasikan</w:t>
      </w:r>
      <w:proofErr w:type="spellEnd"/>
      <w:r>
        <w:rPr>
          <w:i/>
        </w:rPr>
        <w:t>/diimajinasikan dalam visual pada film.).</w:t>
      </w:r>
    </w:p>
    <w:p w14:paraId="0E66A001" w14:textId="77777777" w:rsidR="003761A8" w:rsidRDefault="00000000">
      <w:pPr>
        <w:numPr>
          <w:ilvl w:val="0"/>
          <w:numId w:val="2"/>
        </w:numPr>
        <w:spacing w:after="25" w:line="240" w:lineRule="auto"/>
        <w:ind w:right="73" w:hanging="360"/>
        <w:jc w:val="both"/>
      </w:pPr>
      <w:r>
        <w:t xml:space="preserve">Tahap pengerjaan: </w:t>
      </w:r>
    </w:p>
    <w:p w14:paraId="12150801" w14:textId="77777777" w:rsidR="003761A8" w:rsidRDefault="00000000">
      <w:pPr>
        <w:numPr>
          <w:ilvl w:val="1"/>
          <w:numId w:val="2"/>
        </w:numPr>
        <w:spacing w:after="25" w:line="240" w:lineRule="auto"/>
        <w:ind w:right="73" w:hanging="410"/>
        <w:jc w:val="both"/>
      </w:pPr>
      <w:r>
        <w:t xml:space="preserve">Tentukan gambar yang dipilih (gambar 1 </w:t>
      </w:r>
      <w:r>
        <w:rPr>
          <w:b/>
        </w:rPr>
        <w:t>atau</w:t>
      </w:r>
      <w:r>
        <w:t xml:space="preserve"> gambar 2)</w:t>
      </w:r>
    </w:p>
    <w:p w14:paraId="4BE0C656" w14:textId="77777777" w:rsidR="003761A8" w:rsidRDefault="00000000">
      <w:pPr>
        <w:numPr>
          <w:ilvl w:val="1"/>
          <w:numId w:val="2"/>
        </w:numPr>
        <w:spacing w:after="25" w:line="240" w:lineRule="auto"/>
        <w:ind w:right="73" w:hanging="410"/>
        <w:jc w:val="both"/>
      </w:pPr>
      <w:r>
        <w:t xml:space="preserve">Diperbolehkan memilih kedua gambar untuk dibuat menjadi </w:t>
      </w:r>
      <w:r>
        <w:rPr>
          <w:b/>
        </w:rPr>
        <w:t>1 (satu) cerita</w:t>
      </w:r>
    </w:p>
    <w:p w14:paraId="09259F05" w14:textId="77777777" w:rsidR="003761A8" w:rsidRDefault="00000000">
      <w:pPr>
        <w:numPr>
          <w:ilvl w:val="1"/>
          <w:numId w:val="2"/>
        </w:numPr>
        <w:spacing w:after="25" w:line="240" w:lineRule="auto"/>
        <w:ind w:right="73" w:hanging="410"/>
        <w:jc w:val="both"/>
      </w:pPr>
      <w:r>
        <w:t xml:space="preserve">Buatlah deskripsi singkat mengenai adegan yang akan dibuat meliputi:  </w:t>
      </w:r>
    </w:p>
    <w:p w14:paraId="03524B20" w14:textId="77777777" w:rsidR="003761A8" w:rsidRDefault="00000000">
      <w:pPr>
        <w:numPr>
          <w:ilvl w:val="3"/>
          <w:numId w:val="4"/>
        </w:numPr>
        <w:spacing w:after="25" w:line="240" w:lineRule="auto"/>
        <w:ind w:right="73" w:hanging="360"/>
        <w:jc w:val="both"/>
      </w:pPr>
      <w:r>
        <w:rPr>
          <w:b/>
        </w:rPr>
        <w:t>Jenis Film</w:t>
      </w:r>
      <w:r>
        <w:t xml:space="preserve"> </w:t>
      </w:r>
    </w:p>
    <w:p w14:paraId="0718C8F8" w14:textId="77777777" w:rsidR="003761A8" w:rsidRDefault="00000000">
      <w:pPr>
        <w:numPr>
          <w:ilvl w:val="3"/>
          <w:numId w:val="4"/>
        </w:numPr>
        <w:spacing w:after="25" w:line="240" w:lineRule="auto"/>
        <w:ind w:right="73" w:hanging="360"/>
        <w:jc w:val="both"/>
      </w:pPr>
      <w:r>
        <w:t xml:space="preserve">Target </w:t>
      </w:r>
      <w:proofErr w:type="spellStart"/>
      <w:r>
        <w:rPr>
          <w:b/>
          <w:i/>
        </w:rPr>
        <w:t>audience</w:t>
      </w:r>
      <w:proofErr w:type="spellEnd"/>
      <w:r>
        <w:rPr>
          <w:b/>
          <w:i/>
        </w:rPr>
        <w:t xml:space="preserve"> </w:t>
      </w:r>
      <w:r>
        <w:t xml:space="preserve"> (sasaran penonton)</w:t>
      </w:r>
    </w:p>
    <w:p w14:paraId="5CE28A5E" w14:textId="77777777" w:rsidR="003761A8" w:rsidRDefault="00000000">
      <w:pPr>
        <w:numPr>
          <w:ilvl w:val="3"/>
          <w:numId w:val="4"/>
        </w:numPr>
        <w:spacing w:after="0" w:line="240" w:lineRule="auto"/>
        <w:ind w:right="73" w:hanging="360"/>
        <w:jc w:val="both"/>
      </w:pPr>
      <w:r>
        <w:rPr>
          <w:b/>
        </w:rPr>
        <w:t>Pesan sosial</w:t>
      </w:r>
      <w:r>
        <w:t xml:space="preserve"> yang ingin disampaikan.  </w:t>
      </w:r>
    </w:p>
    <w:p w14:paraId="79E3126D" w14:textId="77777777" w:rsidR="003761A8" w:rsidRDefault="003761A8">
      <w:pPr>
        <w:spacing w:after="0" w:line="240" w:lineRule="auto"/>
        <w:ind w:left="1800" w:right="73"/>
        <w:jc w:val="both"/>
      </w:pPr>
    </w:p>
    <w:p w14:paraId="1746CBCC" w14:textId="77777777" w:rsidR="003761A8" w:rsidRDefault="00000000">
      <w:pPr>
        <w:spacing w:after="188" w:line="240" w:lineRule="auto"/>
        <w:ind w:left="1810" w:right="975"/>
        <w:jc w:val="both"/>
      </w:pPr>
      <w:r>
        <w:t xml:space="preserve">Contoh: </w:t>
      </w:r>
      <w:r>
        <w:rPr>
          <w:i/>
        </w:rPr>
        <w:t xml:space="preserve">“Saya Ingin membuat skenario </w:t>
      </w:r>
      <w:r>
        <w:rPr>
          <w:b/>
          <w:i/>
        </w:rPr>
        <w:t xml:space="preserve">film bergenre </w:t>
      </w:r>
      <w:r>
        <w:rPr>
          <w:b/>
          <w:i/>
          <w:lang w:val="en-US"/>
        </w:rPr>
        <w:t xml:space="preserve">drama </w:t>
      </w:r>
      <w:r>
        <w:rPr>
          <w:b/>
          <w:i/>
        </w:rPr>
        <w:t>keluarga</w:t>
      </w:r>
      <w:r>
        <w:rPr>
          <w:i/>
        </w:rPr>
        <w:t xml:space="preserve"> yang ditujukan bagi penonton </w:t>
      </w:r>
      <w:r>
        <w:rPr>
          <w:b/>
          <w:i/>
        </w:rPr>
        <w:t>semua umur</w:t>
      </w:r>
      <w:r>
        <w:rPr>
          <w:i/>
        </w:rPr>
        <w:t xml:space="preserve"> untuk menyampaikan pesan mengenai </w:t>
      </w:r>
      <w:r>
        <w:rPr>
          <w:b/>
          <w:i/>
        </w:rPr>
        <w:t>budaya keberagaman</w:t>
      </w:r>
      <w:r>
        <w:rPr>
          <w:i/>
        </w:rPr>
        <w:t>.”</w:t>
      </w:r>
      <w:r>
        <w:t xml:space="preserve"> </w:t>
      </w:r>
    </w:p>
    <w:p w14:paraId="12050FAD" w14:textId="77777777" w:rsidR="003761A8" w:rsidRDefault="00000000">
      <w:pPr>
        <w:numPr>
          <w:ilvl w:val="1"/>
          <w:numId w:val="2"/>
        </w:numPr>
        <w:spacing w:after="25" w:line="240" w:lineRule="auto"/>
        <w:ind w:right="73" w:hanging="410"/>
        <w:jc w:val="both"/>
      </w:pPr>
      <w:r>
        <w:t xml:space="preserve">Tuliskan </w:t>
      </w:r>
      <w:r>
        <w:rPr>
          <w:b/>
        </w:rPr>
        <w:t>pilihan</w:t>
      </w:r>
      <w:r>
        <w:t xml:space="preserve"> </w:t>
      </w:r>
      <w:r>
        <w:rPr>
          <w:b/>
        </w:rPr>
        <w:t>gambar</w:t>
      </w:r>
      <w:r>
        <w:t xml:space="preserve"> dan </w:t>
      </w:r>
      <w:r>
        <w:rPr>
          <w:b/>
        </w:rPr>
        <w:t>deskripsi singkat</w:t>
      </w:r>
      <w:r>
        <w:t xml:space="preserve"> tersebut sebagai </w:t>
      </w:r>
      <w:proofErr w:type="spellStart"/>
      <w:r>
        <w:rPr>
          <w:b/>
          <w:i/>
        </w:rPr>
        <w:t>header</w:t>
      </w:r>
      <w:proofErr w:type="spellEnd"/>
      <w:r>
        <w:t xml:space="preserve"> di atas skenario yang </w:t>
      </w:r>
      <w:proofErr w:type="spellStart"/>
      <w:r>
        <w:t>anda</w:t>
      </w:r>
      <w:proofErr w:type="spellEnd"/>
      <w:r>
        <w:t xml:space="preserve"> tulis </w:t>
      </w:r>
      <w:r>
        <w:rPr>
          <w:i/>
        </w:rPr>
        <w:t>(Lihat Contoh Penulisan Skenario yang disediakan)</w:t>
      </w:r>
      <w:r>
        <w:t xml:space="preserve"> </w:t>
      </w:r>
    </w:p>
    <w:p w14:paraId="67372D06" w14:textId="77777777" w:rsidR="003761A8" w:rsidRDefault="00000000">
      <w:pPr>
        <w:numPr>
          <w:ilvl w:val="1"/>
          <w:numId w:val="2"/>
        </w:numPr>
        <w:spacing w:after="25" w:line="240" w:lineRule="auto"/>
        <w:ind w:right="73" w:hanging="410"/>
        <w:jc w:val="both"/>
      </w:pPr>
      <w:r>
        <w:t xml:space="preserve">Tulis Skenario pada halaman aplikasi </w:t>
      </w:r>
      <w:proofErr w:type="spellStart"/>
      <w:r>
        <w:rPr>
          <w:i/>
        </w:rPr>
        <w:t>office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word</w:t>
      </w:r>
      <w:proofErr w:type="spellEnd"/>
      <w:r>
        <w:rPr>
          <w:i/>
        </w:rPr>
        <w:t>)</w:t>
      </w:r>
      <w:r>
        <w:t xml:space="preserve"> dan </w:t>
      </w:r>
      <w:r>
        <w:rPr>
          <w:b/>
        </w:rPr>
        <w:t>diubah/konversi/</w:t>
      </w:r>
      <w:proofErr w:type="spellStart"/>
      <w:r>
        <w:rPr>
          <w:b/>
          <w:i/>
        </w:rPr>
        <w:t>print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screen</w:t>
      </w:r>
      <w:proofErr w:type="spellEnd"/>
      <w:r>
        <w:rPr>
          <w:i/>
        </w:rPr>
        <w:t xml:space="preserve"> </w:t>
      </w:r>
      <w:r>
        <w:t>menjadi JPEG.</w:t>
      </w:r>
    </w:p>
    <w:p w14:paraId="4AC71C77" w14:textId="77777777" w:rsidR="003761A8" w:rsidRDefault="00000000">
      <w:pPr>
        <w:numPr>
          <w:ilvl w:val="1"/>
          <w:numId w:val="2"/>
        </w:numPr>
        <w:spacing w:after="25" w:line="240" w:lineRule="auto"/>
        <w:ind w:right="73" w:hanging="410"/>
        <w:jc w:val="both"/>
      </w:pPr>
      <w:r>
        <w:t xml:space="preserve">Hasil konversi </w:t>
      </w:r>
      <w:proofErr w:type="spellStart"/>
      <w:r>
        <w:rPr>
          <w:i/>
        </w:rPr>
        <w:t>file</w:t>
      </w:r>
      <w:proofErr w:type="spellEnd"/>
      <w:r>
        <w:t xml:space="preserve"> </w:t>
      </w:r>
      <w:r>
        <w:rPr>
          <w:b/>
        </w:rPr>
        <w:t xml:space="preserve">dimasukkan </w:t>
      </w:r>
      <w:r>
        <w:rPr>
          <w:b/>
          <w:i/>
        </w:rPr>
        <w:t>(</w:t>
      </w:r>
      <w:proofErr w:type="spellStart"/>
      <w:r>
        <w:rPr>
          <w:b/>
          <w:i/>
        </w:rPr>
        <w:t>insert</w:t>
      </w:r>
      <w:proofErr w:type="spellEnd"/>
      <w:r>
        <w:rPr>
          <w:b/>
          <w:i/>
        </w:rPr>
        <w:t>)</w:t>
      </w:r>
      <w:r>
        <w:t xml:space="preserve"> dalam </w:t>
      </w:r>
      <w:proofErr w:type="spellStart"/>
      <w:r>
        <w:rPr>
          <w:b/>
        </w:rPr>
        <w:t>template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powerpoint</w:t>
      </w:r>
      <w:proofErr w:type="spellEnd"/>
      <w:r>
        <w:t xml:space="preserve"> yang disediakan. </w:t>
      </w:r>
    </w:p>
    <w:p w14:paraId="539BE08A" w14:textId="77777777" w:rsidR="003761A8" w:rsidRDefault="00000000">
      <w:pPr>
        <w:spacing w:after="0" w:line="240" w:lineRule="auto"/>
        <w:ind w:left="720"/>
      </w:pPr>
      <w:r>
        <w:t xml:space="preserve"> </w:t>
      </w:r>
    </w:p>
    <w:p w14:paraId="1E01E9C6" w14:textId="77777777" w:rsidR="003761A8" w:rsidRDefault="003761A8">
      <w:pPr>
        <w:spacing w:after="0" w:line="240" w:lineRule="auto"/>
        <w:ind w:left="720"/>
      </w:pPr>
    </w:p>
    <w:p w14:paraId="4A720A06" w14:textId="77777777" w:rsidR="003761A8" w:rsidRDefault="003761A8">
      <w:pPr>
        <w:spacing w:after="0" w:line="240" w:lineRule="auto"/>
        <w:ind w:left="720"/>
      </w:pPr>
    </w:p>
    <w:p w14:paraId="13F771C2" w14:textId="77777777" w:rsidR="003761A8" w:rsidRDefault="00000000">
      <w:pPr>
        <w:spacing w:after="3" w:line="240" w:lineRule="auto"/>
        <w:ind w:left="450"/>
      </w:pPr>
      <w:r>
        <w:rPr>
          <w:b/>
        </w:rPr>
        <w:t>C. Raihan Prestasi dan/atau  Karya  yang dipublikasikan berupa Aktivitas Seni, Non Seni atau Aktivitas Organisasi/Komunitas.</w:t>
      </w:r>
    </w:p>
    <w:p w14:paraId="16D3D055" w14:textId="77777777" w:rsidR="003761A8" w:rsidRDefault="00000000">
      <w:pPr>
        <w:spacing w:after="25" w:line="240" w:lineRule="auto"/>
        <w:ind w:left="715" w:right="73"/>
        <w:jc w:val="both"/>
      </w:pPr>
      <w:r>
        <w:t xml:space="preserve">Pilihlah </w:t>
      </w:r>
      <w:r>
        <w:rPr>
          <w:b/>
        </w:rPr>
        <w:t>maksimal</w:t>
      </w:r>
      <w:r>
        <w:t xml:space="preserve"> </w:t>
      </w:r>
      <w:r>
        <w:rPr>
          <w:b/>
        </w:rPr>
        <w:t xml:space="preserve">3 (tiga) raihan prestasi atau karya terbaik pada aktivitas seni, non seni  atau organisasi/komunitas </w:t>
      </w:r>
      <w:r>
        <w:t xml:space="preserve">yang pernah Anda raih dalam </w:t>
      </w:r>
      <w:r>
        <w:rPr>
          <w:b/>
        </w:rPr>
        <w:t>3 tahun terakhir</w:t>
      </w:r>
      <w:r>
        <w:t xml:space="preserve"> pada </w:t>
      </w:r>
      <w:proofErr w:type="spellStart"/>
      <w:r>
        <w:t>template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powerpoint</w:t>
      </w:r>
      <w:proofErr w:type="spellEnd"/>
      <w:r>
        <w:rPr>
          <w:i/>
        </w:rPr>
        <w:t>.</w:t>
      </w:r>
      <w:r>
        <w:t xml:space="preserve"> Bidang prestasi dapat berupa aktivitas yang terkait bidang film dan televisi atau </w:t>
      </w:r>
      <w:r>
        <w:rPr>
          <w:b/>
        </w:rPr>
        <w:t>bidang lain</w:t>
      </w:r>
      <w:r>
        <w:t xml:space="preserve"> </w:t>
      </w:r>
      <w:proofErr w:type="spellStart"/>
      <w:r>
        <w:t>diluar</w:t>
      </w:r>
      <w:proofErr w:type="spellEnd"/>
      <w:r>
        <w:t xml:space="preserve"> film dan televisi </w:t>
      </w:r>
    </w:p>
    <w:p w14:paraId="56EC10D6" w14:textId="77777777" w:rsidR="003761A8" w:rsidRDefault="00000000">
      <w:pPr>
        <w:spacing w:after="35" w:line="240" w:lineRule="auto"/>
        <w:ind w:left="730"/>
      </w:pPr>
      <w:r>
        <w:rPr>
          <w:b/>
        </w:rPr>
        <w:t xml:space="preserve">Ketentuan: </w:t>
      </w:r>
    </w:p>
    <w:p w14:paraId="394ED848" w14:textId="77777777" w:rsidR="003761A8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rPr>
          <w:b/>
        </w:rPr>
        <w:t>Pindai (</w:t>
      </w:r>
      <w:r>
        <w:rPr>
          <w:b/>
          <w:i/>
        </w:rPr>
        <w:t>Scan</w:t>
      </w:r>
      <w:r>
        <w:rPr>
          <w:b/>
        </w:rPr>
        <w:t>)</w:t>
      </w:r>
      <w:r>
        <w:t xml:space="preserve"> bukti prestasi, karya yang dipublikasi atau aktivitas yang pernah </w:t>
      </w:r>
      <w:proofErr w:type="spellStart"/>
      <w:r>
        <w:t>anda</w:t>
      </w:r>
      <w:proofErr w:type="spellEnd"/>
      <w:r>
        <w:t xml:space="preserve"> raih, simpan dalam f</w:t>
      </w:r>
      <w:r>
        <w:rPr>
          <w:b/>
        </w:rPr>
        <w:t>ormat JPEG</w:t>
      </w:r>
      <w:r>
        <w:t xml:space="preserve">, lalu cantumkan dalam </w:t>
      </w:r>
      <w:proofErr w:type="spellStart"/>
      <w:r>
        <w:t>template</w:t>
      </w:r>
      <w:proofErr w:type="spellEnd"/>
      <w:r>
        <w:t xml:space="preserve"> </w:t>
      </w:r>
      <w:proofErr w:type="spellStart"/>
      <w:r>
        <w:rPr>
          <w:i/>
        </w:rPr>
        <w:t>powerpoint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portfolio</w:t>
      </w:r>
      <w:proofErr w:type="spellEnd"/>
      <w:r>
        <w:t>.</w:t>
      </w:r>
    </w:p>
    <w:p w14:paraId="20CC0345" w14:textId="77777777" w:rsidR="003761A8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rPr>
          <w:b/>
        </w:rPr>
        <w:t>Prestasi</w:t>
      </w:r>
      <w:r>
        <w:t xml:space="preserve"> adalah kegiatan yang dapat dibuktikan melalui Sertifikat atau piagam. Bidang prestasi atau aktivitas dapat berupa kegiatan </w:t>
      </w:r>
      <w:r>
        <w:rPr>
          <w:b/>
        </w:rPr>
        <w:t>kompetisi</w:t>
      </w:r>
      <w:r>
        <w:t xml:space="preserve"> maupun </w:t>
      </w:r>
      <w:r>
        <w:rPr>
          <w:b/>
        </w:rPr>
        <w:t>non kompetisi</w:t>
      </w:r>
      <w:r>
        <w:t xml:space="preserve">. </w:t>
      </w:r>
    </w:p>
    <w:p w14:paraId="4DA641FC" w14:textId="77777777" w:rsidR="003761A8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rPr>
          <w:b/>
        </w:rPr>
        <w:t xml:space="preserve">Kegiatan kompetisi </w:t>
      </w:r>
      <w:r>
        <w:t>berupa lomba yang menghasilkan peringkat pada peserta.</w:t>
      </w:r>
    </w:p>
    <w:p w14:paraId="7E3E4B2B" w14:textId="77777777" w:rsidR="003761A8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rPr>
          <w:b/>
        </w:rPr>
        <w:t xml:space="preserve">Kegiatan non kompetisi </w:t>
      </w:r>
      <w:r>
        <w:t xml:space="preserve">berupa kegiatan yang tidak menghasilkan peringkat bagi peserta. </w:t>
      </w:r>
    </w:p>
    <w:p w14:paraId="36D69CAB" w14:textId="77777777" w:rsidR="003761A8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rPr>
          <w:b/>
        </w:rPr>
        <w:t>Karya yang dipublikasikan</w:t>
      </w:r>
      <w:r>
        <w:t xml:space="preserve"> adalah produk buatan calon mahasiswa dipublikasikan seperti penerbitan buku, artikel media massa, karya film yang digunakan klien/mitra dan lain-lain. Karya yang dipublikasikan perlu mendapat keterangan dari pihak yang menerbitkan/mempublikasikan atau dari pihak sekolah asal. Publikasi berupa blog atau </w:t>
      </w:r>
      <w:proofErr w:type="spellStart"/>
      <w:r>
        <w:t>vlog</w:t>
      </w:r>
      <w:proofErr w:type="spellEnd"/>
      <w:r>
        <w:t xml:space="preserve"> pribadi minimal telah berisi 20 </w:t>
      </w:r>
      <w:proofErr w:type="spellStart"/>
      <w:r>
        <w:t>post</w:t>
      </w:r>
      <w:proofErr w:type="spellEnd"/>
      <w:r>
        <w:t xml:space="preserve"> artikel atau video.</w:t>
      </w:r>
    </w:p>
    <w:p w14:paraId="6245231C" w14:textId="77777777" w:rsidR="003761A8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rPr>
          <w:b/>
        </w:rPr>
        <w:t>Kegiatan bidang film dan televisi</w:t>
      </w:r>
      <w:r>
        <w:t xml:space="preserve"> antara lain: </w:t>
      </w:r>
      <w:r>
        <w:rPr>
          <w:i/>
        </w:rPr>
        <w:t xml:space="preserve">Lomba, Olimpiade, </w:t>
      </w:r>
      <w:proofErr w:type="spellStart"/>
      <w:r>
        <w:rPr>
          <w:i/>
        </w:rPr>
        <w:t>Workshop</w:t>
      </w:r>
      <w:proofErr w:type="spellEnd"/>
      <w:r>
        <w:rPr>
          <w:i/>
        </w:rPr>
        <w:t xml:space="preserve">, Delegasi atau program </w:t>
      </w:r>
      <w:proofErr w:type="spellStart"/>
      <w:r>
        <w:rPr>
          <w:i/>
        </w:rPr>
        <w:t>exchange</w:t>
      </w:r>
      <w:proofErr w:type="spellEnd"/>
      <w:r>
        <w:rPr>
          <w:i/>
        </w:rPr>
        <w:t>, Pengurus organisasi atau kepanitiaan, menulis artikel, menulis fiksi atau membuat konten media (</w:t>
      </w:r>
      <w:proofErr w:type="spellStart"/>
      <w:r>
        <w:rPr>
          <w:i/>
        </w:rPr>
        <w:t>infografik</w:t>
      </w:r>
      <w:proofErr w:type="spellEnd"/>
      <w:r>
        <w:rPr>
          <w:i/>
        </w:rPr>
        <w:t xml:space="preserve">, poster, </w:t>
      </w:r>
      <w:proofErr w:type="spellStart"/>
      <w:r>
        <w:rPr>
          <w:i/>
        </w:rPr>
        <w:t>vlog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dll</w:t>
      </w:r>
      <w:proofErr w:type="spellEnd"/>
      <w:r>
        <w:rPr>
          <w:i/>
        </w:rPr>
        <w:t xml:space="preserve">)  </w:t>
      </w:r>
      <w:r>
        <w:rPr>
          <w:b/>
          <w:i/>
        </w:rPr>
        <w:t>pada bidang film dan televisi</w:t>
      </w:r>
      <w:r>
        <w:rPr>
          <w:b/>
        </w:rPr>
        <w:t>.</w:t>
      </w:r>
      <w:r>
        <w:t xml:space="preserve"> </w:t>
      </w:r>
    </w:p>
    <w:p w14:paraId="1160E4F5" w14:textId="77777777" w:rsidR="003761A8" w:rsidRDefault="00000000">
      <w:pPr>
        <w:numPr>
          <w:ilvl w:val="1"/>
          <w:numId w:val="5"/>
        </w:numPr>
        <w:spacing w:after="43" w:line="240" w:lineRule="auto"/>
        <w:ind w:right="73" w:hanging="360"/>
        <w:jc w:val="both"/>
      </w:pPr>
      <w:r>
        <w:rPr>
          <w:b/>
        </w:rPr>
        <w:t>Kegiatan bidang non film dan televisi</w:t>
      </w:r>
      <w:r>
        <w:t xml:space="preserve">  antara lain: </w:t>
      </w:r>
      <w:r>
        <w:rPr>
          <w:i/>
        </w:rPr>
        <w:t xml:space="preserve">Lomba, Olimpiade, </w:t>
      </w:r>
      <w:proofErr w:type="spellStart"/>
      <w:r>
        <w:rPr>
          <w:i/>
        </w:rPr>
        <w:t>Workshop</w:t>
      </w:r>
      <w:proofErr w:type="spellEnd"/>
      <w:r>
        <w:rPr>
          <w:i/>
        </w:rPr>
        <w:t xml:space="preserve">, Delegasi atau program </w:t>
      </w:r>
      <w:proofErr w:type="spellStart"/>
      <w:r>
        <w:rPr>
          <w:i/>
        </w:rPr>
        <w:t>exchange</w:t>
      </w:r>
      <w:proofErr w:type="spellEnd"/>
      <w:r>
        <w:rPr>
          <w:i/>
        </w:rPr>
        <w:t>, Pengurus inti organisasi atau kepanitiaan, menulis artikel, menulis fiksi atau membuat konten media (</w:t>
      </w:r>
      <w:proofErr w:type="spellStart"/>
      <w:r>
        <w:rPr>
          <w:i/>
        </w:rPr>
        <w:t>infografik</w:t>
      </w:r>
      <w:proofErr w:type="spellEnd"/>
      <w:r>
        <w:rPr>
          <w:i/>
        </w:rPr>
        <w:t xml:space="preserve">, poster, </w:t>
      </w:r>
      <w:proofErr w:type="spellStart"/>
      <w:r>
        <w:rPr>
          <w:i/>
        </w:rPr>
        <w:t>vlog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dll</w:t>
      </w:r>
      <w:proofErr w:type="spellEnd"/>
      <w:r>
        <w:rPr>
          <w:i/>
        </w:rPr>
        <w:t xml:space="preserve">), mengenai </w:t>
      </w:r>
      <w:r>
        <w:rPr>
          <w:b/>
          <w:i/>
        </w:rPr>
        <w:t>bidang lain</w:t>
      </w:r>
      <w:r>
        <w:rPr>
          <w:i/>
        </w:rPr>
        <w:t xml:space="preserve"> </w:t>
      </w:r>
      <w:r>
        <w:rPr>
          <w:b/>
          <w:i/>
        </w:rPr>
        <w:t>selain film</w:t>
      </w:r>
      <w:r>
        <w:rPr>
          <w:i/>
        </w:rPr>
        <w:t xml:space="preserve">, seperti: </w:t>
      </w:r>
    </w:p>
    <w:p w14:paraId="4D3C412D" w14:textId="77777777" w:rsidR="003761A8" w:rsidRDefault="00000000">
      <w:pPr>
        <w:numPr>
          <w:ilvl w:val="2"/>
          <w:numId w:val="5"/>
        </w:numPr>
        <w:spacing w:after="43" w:line="240" w:lineRule="auto"/>
        <w:ind w:right="72" w:hanging="360"/>
        <w:jc w:val="both"/>
      </w:pPr>
      <w:r>
        <w:rPr>
          <w:i/>
        </w:rPr>
        <w:t xml:space="preserve">Olahraga,  </w:t>
      </w:r>
    </w:p>
    <w:p w14:paraId="1B9D41B4" w14:textId="77777777" w:rsidR="003761A8" w:rsidRDefault="00000000">
      <w:pPr>
        <w:numPr>
          <w:ilvl w:val="2"/>
          <w:numId w:val="5"/>
        </w:numPr>
        <w:spacing w:after="43" w:line="240" w:lineRule="auto"/>
        <w:ind w:right="72" w:hanging="360"/>
        <w:jc w:val="both"/>
      </w:pPr>
      <w:r>
        <w:rPr>
          <w:i/>
        </w:rPr>
        <w:t xml:space="preserve">Seni-Budaya  (musik, teater, lukis, komedi, kuliner </w:t>
      </w:r>
      <w:proofErr w:type="spellStart"/>
      <w:r>
        <w:rPr>
          <w:i/>
        </w:rPr>
        <w:t>dll</w:t>
      </w:r>
      <w:proofErr w:type="spellEnd"/>
      <w:r>
        <w:rPr>
          <w:i/>
        </w:rPr>
        <w:t xml:space="preserve">),  </w:t>
      </w:r>
    </w:p>
    <w:p w14:paraId="7AEE4E82" w14:textId="77777777" w:rsidR="003761A8" w:rsidRDefault="00000000">
      <w:pPr>
        <w:numPr>
          <w:ilvl w:val="2"/>
          <w:numId w:val="5"/>
        </w:numPr>
        <w:spacing w:after="43" w:line="240" w:lineRule="auto"/>
        <w:ind w:right="72" w:hanging="360"/>
        <w:jc w:val="both"/>
      </w:pPr>
      <w:r>
        <w:rPr>
          <w:i/>
        </w:rPr>
        <w:t xml:space="preserve">Teknologi dan Sains,  </w:t>
      </w:r>
    </w:p>
    <w:p w14:paraId="2346D34E" w14:textId="77777777" w:rsidR="003761A8" w:rsidRDefault="00000000">
      <w:pPr>
        <w:numPr>
          <w:ilvl w:val="2"/>
          <w:numId w:val="5"/>
        </w:numPr>
        <w:spacing w:after="43" w:line="240" w:lineRule="auto"/>
        <w:ind w:right="72" w:hanging="360"/>
        <w:jc w:val="both"/>
      </w:pPr>
      <w:r>
        <w:rPr>
          <w:i/>
        </w:rPr>
        <w:t xml:space="preserve">Bahasa dan sastra (asing, daerah, debat, menulis cerpen, buku </w:t>
      </w:r>
      <w:proofErr w:type="spellStart"/>
      <w:r>
        <w:rPr>
          <w:i/>
        </w:rPr>
        <w:t>dll</w:t>
      </w:r>
      <w:proofErr w:type="spellEnd"/>
      <w:r>
        <w:rPr>
          <w:i/>
        </w:rPr>
        <w:t xml:space="preserve">),  </w:t>
      </w:r>
    </w:p>
    <w:p w14:paraId="6F251766" w14:textId="77777777" w:rsidR="003761A8" w:rsidRDefault="00000000">
      <w:pPr>
        <w:numPr>
          <w:ilvl w:val="2"/>
          <w:numId w:val="5"/>
        </w:numPr>
        <w:spacing w:after="43" w:line="240" w:lineRule="auto"/>
        <w:ind w:right="72" w:hanging="360"/>
        <w:jc w:val="both"/>
      </w:pPr>
      <w:r>
        <w:rPr>
          <w:i/>
        </w:rPr>
        <w:t xml:space="preserve">Karya ilmiah, Jurnalistik. </w:t>
      </w:r>
    </w:p>
    <w:p w14:paraId="7CFF8981" w14:textId="77777777" w:rsidR="003761A8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t xml:space="preserve">Jenis dokumen yang dapat disertakan adalah </w:t>
      </w:r>
      <w:r>
        <w:rPr>
          <w:b/>
        </w:rPr>
        <w:t>hasil pindai (</w:t>
      </w:r>
      <w:proofErr w:type="spellStart"/>
      <w:r>
        <w:rPr>
          <w:b/>
        </w:rPr>
        <w:t>scan</w:t>
      </w:r>
      <w:proofErr w:type="spellEnd"/>
      <w:r>
        <w:rPr>
          <w:b/>
        </w:rPr>
        <w:t>)</w:t>
      </w:r>
      <w:r>
        <w:t xml:space="preserve"> sertifikat, piagam, artikel atau teks terbitan media.  </w:t>
      </w:r>
    </w:p>
    <w:p w14:paraId="724B17D1" w14:textId="77777777" w:rsidR="003761A8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proofErr w:type="spellStart"/>
      <w:r>
        <w:rPr>
          <w:lang w:val="en-US"/>
        </w:rPr>
        <w:t>Setiap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prestasi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atau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karya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dicantumkan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wajib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disertai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surat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keterangan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sekolah</w:t>
      </w:r>
      <w:proofErr w:type="spellEnd"/>
      <w:r>
        <w:rPr>
          <w:lang w:val="en-US"/>
        </w:rPr>
        <w:t>/PKBM.</w:t>
      </w:r>
    </w:p>
    <w:p w14:paraId="45DD93CD" w14:textId="77777777" w:rsidR="003761A8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rPr>
          <w:b/>
          <w:bCs/>
        </w:rPr>
        <w:t>Untuk prestasi di bidang film dan televisi yang pada saat proses pembuatan merupakan kerja tim atau kelompok, wajib</w:t>
      </w:r>
      <w:r>
        <w:t xml:space="preserve"> disertai </w:t>
      </w:r>
      <w:r>
        <w:rPr>
          <w:b/>
        </w:rPr>
        <w:t xml:space="preserve">surat keterangan </w:t>
      </w:r>
      <w:r>
        <w:t xml:space="preserve">dari </w:t>
      </w:r>
      <w:proofErr w:type="spellStart"/>
      <w:r>
        <w:rPr>
          <w:lang w:val="en-US"/>
        </w:rPr>
        <w:t>Kepala</w:t>
      </w:r>
      <w:proofErr w:type="spellEnd"/>
      <w:r>
        <w:rPr>
          <w:lang w:val="en-US"/>
        </w:rPr>
        <w:t xml:space="preserve"> S</w:t>
      </w:r>
      <w:proofErr w:type="spellStart"/>
      <w:r>
        <w:t>ekolah</w:t>
      </w:r>
      <w:proofErr w:type="spellEnd"/>
      <w:r>
        <w:rPr>
          <w:lang w:val="en-US"/>
        </w:rPr>
        <w:t>/PKBM</w:t>
      </w:r>
      <w:r>
        <w:t xml:space="preserve">, </w:t>
      </w:r>
      <w:r>
        <w:rPr>
          <w:b/>
          <w:bCs/>
          <w:u w:val="single"/>
        </w:rPr>
        <w:t>yang menjelaskan bidang keterlibatan peserta dalam kelompok</w:t>
      </w:r>
      <w:r>
        <w:t xml:space="preserve">, misal sebagai kamerawan dalam pembuatan film yang di </w:t>
      </w:r>
      <w:proofErr w:type="spellStart"/>
      <w:r>
        <w:t>scan</w:t>
      </w:r>
      <w:proofErr w:type="spellEnd"/>
      <w:r>
        <w:t xml:space="preserve"> (</w:t>
      </w:r>
      <w:proofErr w:type="spellStart"/>
      <w:r>
        <w:t>jpeg</w:t>
      </w:r>
      <w:proofErr w:type="spellEnd"/>
      <w:r>
        <w:t xml:space="preserve">) dan dilampirkan di </w:t>
      </w:r>
      <w:proofErr w:type="spellStart"/>
      <w:r>
        <w:rPr>
          <w:i/>
        </w:rPr>
        <w:t>powerpoint</w:t>
      </w:r>
      <w:proofErr w:type="spellEnd"/>
      <w:r>
        <w:rPr>
          <w:i/>
        </w:rPr>
        <w:t>.</w:t>
      </w:r>
      <w:r>
        <w:t xml:space="preserve"> </w:t>
      </w:r>
    </w:p>
    <w:p w14:paraId="607C0872" w14:textId="77777777" w:rsidR="003761A8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t xml:space="preserve">Bukti </w:t>
      </w:r>
      <w:r>
        <w:rPr>
          <w:b/>
        </w:rPr>
        <w:t>karya yang pernah dipublikasi</w:t>
      </w:r>
      <w:r>
        <w:t xml:space="preserve">, berupa </w:t>
      </w:r>
      <w:proofErr w:type="spellStart"/>
      <w:r>
        <w:t>scan</w:t>
      </w:r>
      <w:proofErr w:type="spellEnd"/>
      <w:r>
        <w:t xml:space="preserve"> fisik karya atau </w:t>
      </w:r>
      <w:proofErr w:type="spellStart"/>
      <w:r>
        <w:t>print</w:t>
      </w:r>
      <w:proofErr w:type="spellEnd"/>
      <w:r>
        <w:t xml:space="preserve"> </w:t>
      </w:r>
      <w:proofErr w:type="spellStart"/>
      <w:r>
        <w:t>screen</w:t>
      </w:r>
      <w:proofErr w:type="spellEnd"/>
      <w:r>
        <w:t xml:space="preserve"> karya dengan menyertakan keterangan publikasi </w:t>
      </w:r>
      <w:proofErr w:type="spellStart"/>
      <w:r>
        <w:t>online</w:t>
      </w:r>
      <w:proofErr w:type="spellEnd"/>
      <w:r>
        <w:t xml:space="preserve"> (</w:t>
      </w:r>
      <w:proofErr w:type="spellStart"/>
      <w:r>
        <w:t>link</w:t>
      </w:r>
      <w:proofErr w:type="spellEnd"/>
      <w:r>
        <w:t xml:space="preserve"> </w:t>
      </w:r>
      <w:proofErr w:type="spellStart"/>
      <w:r>
        <w:t>online</w:t>
      </w:r>
      <w:proofErr w:type="spellEnd"/>
      <w:r>
        <w:t xml:space="preserve"> media- misal </w:t>
      </w:r>
      <w:r>
        <w:rPr>
          <w:i/>
        </w:rPr>
        <w:t xml:space="preserve">web </w:t>
      </w:r>
      <w:proofErr w:type="spellStart"/>
      <w:r>
        <w:rPr>
          <w:i/>
        </w:rPr>
        <w:t>site</w:t>
      </w:r>
      <w:proofErr w:type="spellEnd"/>
      <w:r>
        <w:t>, media sosial atau lainnya) atau jika berupa publikasi cetak wajib disertai surat keterangan uraian karya yang diketahui media penerbit atau sekolah, dipindai (</w:t>
      </w:r>
      <w:proofErr w:type="spellStart"/>
      <w:r>
        <w:t>scan</w:t>
      </w:r>
      <w:proofErr w:type="spellEnd"/>
      <w:r>
        <w:t xml:space="preserve"> format .</w:t>
      </w:r>
      <w:proofErr w:type="spellStart"/>
      <w:r>
        <w:rPr>
          <w:i/>
        </w:rPr>
        <w:t>jpeg</w:t>
      </w:r>
      <w:proofErr w:type="spellEnd"/>
      <w:r>
        <w:t xml:space="preserve">) dan ditampilkan dalam </w:t>
      </w:r>
      <w:proofErr w:type="spellStart"/>
      <w:r>
        <w:t>template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powerpoint</w:t>
      </w:r>
      <w:proofErr w:type="spellEnd"/>
      <w:r>
        <w:rPr>
          <w:i/>
        </w:rPr>
        <w:t>.</w:t>
      </w:r>
    </w:p>
    <w:p w14:paraId="115CE99D" w14:textId="77777777" w:rsidR="003761A8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lastRenderedPageBreak/>
        <w:t xml:space="preserve">Jika ada, bukti prestasi atau karya dapat disertai </w:t>
      </w:r>
      <w:proofErr w:type="spellStart"/>
      <w:r>
        <w:rPr>
          <w:i/>
        </w:rPr>
        <w:t>link</w:t>
      </w:r>
      <w:proofErr w:type="spellEnd"/>
      <w:r>
        <w:rPr>
          <w:i/>
        </w:rPr>
        <w:t xml:space="preserve"> media</w:t>
      </w:r>
      <w:r>
        <w:t xml:space="preserve"> yang membuktikan keikutsertaan </w:t>
      </w:r>
      <w:proofErr w:type="spellStart"/>
      <w:r>
        <w:t>anda</w:t>
      </w:r>
      <w:proofErr w:type="spellEnd"/>
      <w:r>
        <w:t xml:space="preserve"> dalam kegiatan tersebut, dengan </w:t>
      </w:r>
      <w:r>
        <w:rPr>
          <w:b/>
        </w:rPr>
        <w:t>cara diketikkan</w:t>
      </w:r>
      <w:r>
        <w:t xml:space="preserve"> dalam halaman </w:t>
      </w:r>
      <w:proofErr w:type="spellStart"/>
      <w:r>
        <w:rPr>
          <w:i/>
        </w:rPr>
        <w:t>template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powerpoint</w:t>
      </w:r>
      <w:proofErr w:type="spellEnd"/>
      <w:r>
        <w:rPr>
          <w:i/>
        </w:rPr>
        <w:t>.</w:t>
      </w:r>
      <w:r>
        <w:t xml:space="preserve"> </w:t>
      </w:r>
    </w:p>
    <w:p w14:paraId="347AEA9A" w14:textId="77777777" w:rsidR="003761A8" w:rsidRDefault="00000000">
      <w:pPr>
        <w:numPr>
          <w:ilvl w:val="1"/>
          <w:numId w:val="5"/>
        </w:numPr>
        <w:spacing w:after="25" w:line="240" w:lineRule="auto"/>
        <w:ind w:right="73" w:hanging="360"/>
        <w:jc w:val="both"/>
      </w:pPr>
      <w:r>
        <w:t xml:space="preserve">Untuk </w:t>
      </w:r>
      <w:proofErr w:type="spellStart"/>
      <w:r>
        <w:rPr>
          <w:i/>
        </w:rPr>
        <w:t>link</w:t>
      </w:r>
      <w:proofErr w:type="spellEnd"/>
      <w:r>
        <w:t xml:space="preserve"> berupa karya film, pastikan di bagian akhir terdapat </w:t>
      </w:r>
      <w:proofErr w:type="spellStart"/>
      <w:r>
        <w:rPr>
          <w:i/>
        </w:rPr>
        <w:t>credit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title</w:t>
      </w:r>
      <w:proofErr w:type="spellEnd"/>
      <w:r>
        <w:t xml:space="preserve"> yang menerangkan peran Anda dalam karya tersebut. </w:t>
      </w:r>
    </w:p>
    <w:p w14:paraId="6A86E31F" w14:textId="77777777" w:rsidR="003761A8" w:rsidRDefault="00000000">
      <w:pPr>
        <w:spacing w:after="77" w:line="240" w:lineRule="auto"/>
      </w:pPr>
      <w:r>
        <w:t xml:space="preserve"> </w:t>
      </w:r>
    </w:p>
    <w:p w14:paraId="53C3F98C" w14:textId="77777777" w:rsidR="003761A8" w:rsidRDefault="00000000">
      <w:pPr>
        <w:spacing w:after="77" w:line="240" w:lineRule="auto"/>
      </w:pPr>
      <w:r>
        <w:rPr>
          <w:b/>
        </w:rPr>
        <w:t xml:space="preserve">D. Deskripsi Pengalaman Terbaik </w:t>
      </w:r>
    </w:p>
    <w:p w14:paraId="20494F2C" w14:textId="77777777" w:rsidR="003761A8" w:rsidRDefault="003761A8">
      <w:pPr>
        <w:spacing w:after="3" w:line="240" w:lineRule="auto"/>
        <w:ind w:left="705"/>
        <w:rPr>
          <w:b/>
        </w:rPr>
      </w:pPr>
    </w:p>
    <w:p w14:paraId="376F0042" w14:textId="77777777" w:rsidR="003761A8" w:rsidRDefault="00000000">
      <w:pPr>
        <w:spacing w:after="25" w:line="240" w:lineRule="auto"/>
        <w:ind w:left="715" w:right="73"/>
        <w:jc w:val="both"/>
        <w:rPr>
          <w:b/>
        </w:rPr>
      </w:pPr>
      <w:r>
        <w:rPr>
          <w:b/>
        </w:rPr>
        <w:t xml:space="preserve">Pilihlah salah satu: </w:t>
      </w:r>
    </w:p>
    <w:p w14:paraId="3869C370" w14:textId="77777777" w:rsidR="003761A8" w:rsidRDefault="00000000">
      <w:pPr>
        <w:spacing w:after="25" w:line="240" w:lineRule="auto"/>
        <w:ind w:left="715" w:right="73"/>
        <w:jc w:val="both"/>
      </w:pPr>
      <w:r>
        <w:t xml:space="preserve">1. Pengalaman yang </w:t>
      </w:r>
      <w:r>
        <w:rPr>
          <w:b/>
        </w:rPr>
        <w:t>berkaitan dengan prestasi</w:t>
      </w:r>
      <w:r>
        <w:t xml:space="preserve"> atau </w:t>
      </w:r>
      <w:r>
        <w:rPr>
          <w:b/>
        </w:rPr>
        <w:t>aktivitas</w:t>
      </w:r>
      <w:r>
        <w:t xml:space="preserve"> </w:t>
      </w:r>
      <w:proofErr w:type="spellStart"/>
      <w:r>
        <w:t>anda</w:t>
      </w:r>
      <w:proofErr w:type="spellEnd"/>
      <w:r>
        <w:t xml:space="preserve"> di bidang film dan Televisi.</w:t>
      </w:r>
    </w:p>
    <w:p w14:paraId="4C7B62E6" w14:textId="77777777" w:rsidR="003761A8" w:rsidRDefault="00000000">
      <w:pPr>
        <w:spacing w:after="25" w:line="240" w:lineRule="auto"/>
        <w:ind w:left="715" w:right="73"/>
        <w:jc w:val="both"/>
      </w:pPr>
      <w:r>
        <w:t xml:space="preserve">2. Pengalaman dalam </w:t>
      </w:r>
      <w:r>
        <w:rPr>
          <w:b/>
        </w:rPr>
        <w:t>kelompok</w:t>
      </w:r>
      <w:r>
        <w:t xml:space="preserve"> yang paling mengesankan dalam hidup </w:t>
      </w:r>
      <w:proofErr w:type="spellStart"/>
      <w:r>
        <w:t>anda</w:t>
      </w:r>
      <w:proofErr w:type="spellEnd"/>
      <w:r>
        <w:t xml:space="preserve"> (tidak harus berkait film dan televisi). </w:t>
      </w:r>
    </w:p>
    <w:p w14:paraId="348DE8C6" w14:textId="77777777" w:rsidR="003761A8" w:rsidRDefault="003761A8">
      <w:pPr>
        <w:spacing w:after="25" w:line="240" w:lineRule="auto"/>
        <w:ind w:left="715" w:right="73"/>
        <w:jc w:val="both"/>
      </w:pPr>
    </w:p>
    <w:p w14:paraId="4327B7E4" w14:textId="77777777" w:rsidR="003761A8" w:rsidRDefault="00000000">
      <w:pPr>
        <w:spacing w:after="25" w:line="240" w:lineRule="auto"/>
        <w:ind w:left="715" w:right="73"/>
        <w:jc w:val="both"/>
      </w:pPr>
      <w:r>
        <w:t xml:space="preserve">Ceritakan secara </w:t>
      </w:r>
      <w:proofErr w:type="spellStart"/>
      <w:r>
        <w:rPr>
          <w:b/>
        </w:rPr>
        <w:t>detil</w:t>
      </w:r>
      <w:proofErr w:type="spellEnd"/>
      <w:r>
        <w:rPr>
          <w:b/>
        </w:rPr>
        <w:t xml:space="preserve">, proses, </w:t>
      </w:r>
      <w:proofErr w:type="spellStart"/>
      <w:r>
        <w:rPr>
          <w:b/>
        </w:rPr>
        <w:t>aktifitas</w:t>
      </w:r>
      <w:proofErr w:type="spellEnd"/>
      <w:r>
        <w:rPr>
          <w:b/>
        </w:rPr>
        <w:t xml:space="preserve"> dan keterlibatan</w:t>
      </w:r>
      <w:r>
        <w:t xml:space="preserve"> </w:t>
      </w:r>
      <w:proofErr w:type="spellStart"/>
      <w:r>
        <w:t>anda</w:t>
      </w:r>
      <w:proofErr w:type="spellEnd"/>
      <w:r>
        <w:t xml:space="preserve"> pada pengalaman tersebut. </w:t>
      </w:r>
    </w:p>
    <w:p w14:paraId="65C67600" w14:textId="77777777" w:rsidR="003761A8" w:rsidRDefault="00000000">
      <w:pPr>
        <w:spacing w:after="25" w:line="240" w:lineRule="auto"/>
        <w:ind w:left="715" w:right="73"/>
        <w:jc w:val="both"/>
      </w:pPr>
      <w:r>
        <w:t xml:space="preserve">Di akhir tulisan, berikan </w:t>
      </w:r>
      <w:r>
        <w:rPr>
          <w:b/>
        </w:rPr>
        <w:t>simpulan</w:t>
      </w:r>
      <w:r>
        <w:t xml:space="preserve"> dampak pengalaman tersebut bagi diri </w:t>
      </w:r>
      <w:proofErr w:type="spellStart"/>
      <w:r>
        <w:t>anda</w:t>
      </w:r>
      <w:proofErr w:type="spellEnd"/>
      <w:r>
        <w:rPr>
          <w:b/>
        </w:rPr>
        <w:t>.</w:t>
      </w:r>
      <w:r>
        <w:rPr>
          <w:b/>
        </w:rPr>
        <w:br/>
      </w:r>
      <w:r>
        <w:t>Sertakan bukti yang memperkuat peristiwa tersebut benar-benar terjadi (dapat berupa dokumen, foto atau</w:t>
      </w:r>
      <w:r>
        <w:rPr>
          <w:i/>
        </w:rPr>
        <w:t xml:space="preserve"> </w:t>
      </w:r>
      <w:proofErr w:type="spellStart"/>
      <w:r>
        <w:rPr>
          <w:i/>
        </w:rPr>
        <w:t>link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url</w:t>
      </w:r>
      <w:proofErr w:type="spellEnd"/>
      <w:r>
        <w:t>)</w:t>
      </w:r>
    </w:p>
    <w:p w14:paraId="09A9C57B" w14:textId="77777777" w:rsidR="003761A8" w:rsidRDefault="00000000">
      <w:pPr>
        <w:spacing w:after="35" w:line="240" w:lineRule="auto"/>
        <w:ind w:left="730"/>
      </w:pPr>
      <w:r>
        <w:rPr>
          <w:b/>
        </w:rPr>
        <w:t xml:space="preserve">Ketentuan: </w:t>
      </w:r>
    </w:p>
    <w:p w14:paraId="5109AD3D" w14:textId="77777777" w:rsidR="003761A8" w:rsidRPr="00927E1F" w:rsidRDefault="00000000">
      <w:pPr>
        <w:numPr>
          <w:ilvl w:val="0"/>
          <w:numId w:val="6"/>
        </w:numPr>
        <w:spacing w:after="0" w:line="240" w:lineRule="auto"/>
        <w:ind w:right="73"/>
        <w:jc w:val="both"/>
        <w:rPr>
          <w:sz w:val="21"/>
          <w:szCs w:val="21"/>
        </w:rPr>
      </w:pPr>
      <w:r w:rsidRPr="00927E1F">
        <w:rPr>
          <w:sz w:val="21"/>
          <w:szCs w:val="21"/>
        </w:rPr>
        <w:t xml:space="preserve">Deskripsi diberi </w:t>
      </w:r>
      <w:r w:rsidRPr="00927E1F">
        <w:rPr>
          <w:b/>
          <w:sz w:val="21"/>
          <w:szCs w:val="21"/>
        </w:rPr>
        <w:t>judul (</w:t>
      </w:r>
      <w:proofErr w:type="spellStart"/>
      <w:r w:rsidRPr="00927E1F">
        <w:rPr>
          <w:b/>
          <w:i/>
          <w:sz w:val="21"/>
          <w:szCs w:val="21"/>
        </w:rPr>
        <w:t>title</w:t>
      </w:r>
      <w:proofErr w:type="spellEnd"/>
      <w:r w:rsidRPr="00927E1F">
        <w:rPr>
          <w:b/>
          <w:sz w:val="21"/>
          <w:szCs w:val="21"/>
        </w:rPr>
        <w:t xml:space="preserve">) </w:t>
      </w:r>
      <w:r w:rsidRPr="00927E1F">
        <w:rPr>
          <w:sz w:val="21"/>
          <w:szCs w:val="21"/>
        </w:rPr>
        <w:t xml:space="preserve">  </w:t>
      </w:r>
    </w:p>
    <w:p w14:paraId="7B47E7C8" w14:textId="77777777" w:rsidR="003761A8" w:rsidRPr="00927E1F" w:rsidRDefault="00000000">
      <w:pPr>
        <w:numPr>
          <w:ilvl w:val="0"/>
          <w:numId w:val="6"/>
        </w:numPr>
        <w:spacing w:after="0" w:line="240" w:lineRule="auto"/>
        <w:ind w:right="73"/>
        <w:jc w:val="both"/>
        <w:rPr>
          <w:sz w:val="21"/>
          <w:szCs w:val="21"/>
        </w:rPr>
      </w:pPr>
      <w:r w:rsidRPr="00927E1F">
        <w:rPr>
          <w:sz w:val="21"/>
          <w:szCs w:val="21"/>
        </w:rPr>
        <w:t xml:space="preserve">Deskripsi ditulis dengan menggunakan Bahasa Indonesia yang efektif </w:t>
      </w:r>
    </w:p>
    <w:p w14:paraId="1093CFB5" w14:textId="77777777" w:rsidR="003761A8" w:rsidRPr="00927E1F" w:rsidRDefault="00000000">
      <w:pPr>
        <w:numPr>
          <w:ilvl w:val="0"/>
          <w:numId w:val="6"/>
        </w:numPr>
        <w:spacing w:after="0" w:line="240" w:lineRule="auto"/>
        <w:ind w:right="73"/>
        <w:jc w:val="both"/>
        <w:rPr>
          <w:sz w:val="21"/>
          <w:szCs w:val="21"/>
        </w:rPr>
      </w:pPr>
      <w:r w:rsidRPr="00927E1F">
        <w:rPr>
          <w:sz w:val="21"/>
          <w:szCs w:val="21"/>
        </w:rPr>
        <w:t xml:space="preserve">Panjang tulisan </w:t>
      </w:r>
      <w:r w:rsidRPr="00927E1F">
        <w:rPr>
          <w:b/>
          <w:sz w:val="21"/>
          <w:szCs w:val="21"/>
        </w:rPr>
        <w:t xml:space="preserve">maksimal 1 halaman  </w:t>
      </w:r>
    </w:p>
    <w:p w14:paraId="11940363" w14:textId="77777777" w:rsidR="003761A8" w:rsidRPr="00927E1F" w:rsidRDefault="00000000">
      <w:pPr>
        <w:numPr>
          <w:ilvl w:val="0"/>
          <w:numId w:val="6"/>
        </w:numPr>
        <w:spacing w:after="0" w:line="240" w:lineRule="auto"/>
        <w:ind w:right="73"/>
        <w:jc w:val="both"/>
        <w:rPr>
          <w:sz w:val="21"/>
          <w:szCs w:val="21"/>
        </w:rPr>
      </w:pPr>
      <w:r w:rsidRPr="00927E1F">
        <w:rPr>
          <w:sz w:val="21"/>
          <w:szCs w:val="21"/>
        </w:rPr>
        <w:t xml:space="preserve">Diketik dengan </w:t>
      </w:r>
      <w:proofErr w:type="spellStart"/>
      <w:r w:rsidRPr="00927E1F">
        <w:rPr>
          <w:i/>
          <w:sz w:val="21"/>
          <w:szCs w:val="21"/>
        </w:rPr>
        <w:t>software</w:t>
      </w:r>
      <w:proofErr w:type="spellEnd"/>
      <w:r w:rsidRPr="00927E1F">
        <w:rPr>
          <w:sz w:val="21"/>
          <w:szCs w:val="21"/>
        </w:rPr>
        <w:t xml:space="preserve">/aplikasi </w:t>
      </w:r>
      <w:proofErr w:type="spellStart"/>
      <w:r w:rsidRPr="00927E1F">
        <w:rPr>
          <w:i/>
          <w:sz w:val="21"/>
          <w:szCs w:val="21"/>
        </w:rPr>
        <w:t>office</w:t>
      </w:r>
      <w:proofErr w:type="spellEnd"/>
      <w:r w:rsidRPr="00927E1F">
        <w:rPr>
          <w:i/>
          <w:sz w:val="21"/>
          <w:szCs w:val="21"/>
        </w:rPr>
        <w:t xml:space="preserve"> (Word</w:t>
      </w:r>
      <w:r w:rsidRPr="00927E1F">
        <w:rPr>
          <w:sz w:val="21"/>
          <w:szCs w:val="21"/>
        </w:rPr>
        <w:t xml:space="preserve">) , menggunakan </w:t>
      </w:r>
      <w:proofErr w:type="spellStart"/>
      <w:r w:rsidRPr="00927E1F">
        <w:rPr>
          <w:b/>
          <w:sz w:val="21"/>
          <w:szCs w:val="21"/>
        </w:rPr>
        <w:t>font</w:t>
      </w:r>
      <w:proofErr w:type="spellEnd"/>
      <w:r w:rsidRPr="00927E1F">
        <w:rPr>
          <w:b/>
          <w:sz w:val="21"/>
          <w:szCs w:val="21"/>
        </w:rPr>
        <w:t xml:space="preserve"> </w:t>
      </w:r>
      <w:proofErr w:type="spellStart"/>
      <w:r w:rsidRPr="00927E1F">
        <w:rPr>
          <w:b/>
          <w:sz w:val="21"/>
          <w:szCs w:val="21"/>
        </w:rPr>
        <w:t>Arial</w:t>
      </w:r>
      <w:proofErr w:type="spellEnd"/>
      <w:r w:rsidRPr="00927E1F">
        <w:rPr>
          <w:b/>
          <w:sz w:val="21"/>
          <w:szCs w:val="21"/>
        </w:rPr>
        <w:t xml:space="preserve">, 12 </w:t>
      </w:r>
      <w:proofErr w:type="spellStart"/>
      <w:r w:rsidRPr="00927E1F">
        <w:rPr>
          <w:b/>
          <w:sz w:val="21"/>
          <w:szCs w:val="21"/>
        </w:rPr>
        <w:t>pt</w:t>
      </w:r>
      <w:proofErr w:type="spellEnd"/>
      <w:r w:rsidRPr="00927E1F">
        <w:rPr>
          <w:b/>
          <w:sz w:val="21"/>
          <w:szCs w:val="21"/>
        </w:rPr>
        <w:t xml:space="preserve">, dan spasi 1,5. </w:t>
      </w:r>
    </w:p>
    <w:p w14:paraId="76529C04" w14:textId="77777777" w:rsidR="003761A8" w:rsidRPr="00927E1F" w:rsidRDefault="00000000">
      <w:pPr>
        <w:numPr>
          <w:ilvl w:val="0"/>
          <w:numId w:val="6"/>
        </w:numPr>
        <w:spacing w:after="0" w:line="240" w:lineRule="auto"/>
        <w:ind w:right="73"/>
        <w:jc w:val="both"/>
        <w:rPr>
          <w:sz w:val="21"/>
          <w:szCs w:val="21"/>
        </w:rPr>
      </w:pPr>
      <w:r w:rsidRPr="00927E1F">
        <w:rPr>
          <w:sz w:val="21"/>
          <w:szCs w:val="21"/>
        </w:rPr>
        <w:t xml:space="preserve">Tulisan deskripsi diri </w:t>
      </w:r>
      <w:proofErr w:type="spellStart"/>
      <w:r w:rsidRPr="00927E1F">
        <w:rPr>
          <w:b/>
          <w:sz w:val="21"/>
          <w:szCs w:val="21"/>
        </w:rPr>
        <w:t>dirubah</w:t>
      </w:r>
      <w:proofErr w:type="spellEnd"/>
      <w:r w:rsidRPr="00927E1F">
        <w:rPr>
          <w:b/>
          <w:sz w:val="21"/>
          <w:szCs w:val="21"/>
        </w:rPr>
        <w:t>/konversi/</w:t>
      </w:r>
      <w:proofErr w:type="spellStart"/>
      <w:r w:rsidRPr="00927E1F">
        <w:rPr>
          <w:b/>
          <w:sz w:val="21"/>
          <w:szCs w:val="21"/>
        </w:rPr>
        <w:t>print</w:t>
      </w:r>
      <w:proofErr w:type="spellEnd"/>
      <w:r w:rsidRPr="00927E1F">
        <w:rPr>
          <w:b/>
          <w:sz w:val="21"/>
          <w:szCs w:val="21"/>
        </w:rPr>
        <w:t xml:space="preserve"> </w:t>
      </w:r>
      <w:proofErr w:type="spellStart"/>
      <w:r w:rsidRPr="00927E1F">
        <w:rPr>
          <w:b/>
          <w:sz w:val="21"/>
          <w:szCs w:val="21"/>
        </w:rPr>
        <w:t>screen</w:t>
      </w:r>
      <w:proofErr w:type="spellEnd"/>
      <w:r w:rsidRPr="00927E1F">
        <w:rPr>
          <w:sz w:val="21"/>
          <w:szCs w:val="21"/>
        </w:rPr>
        <w:t xml:space="preserve"> menjadi JPEG. Hasil konversi </w:t>
      </w:r>
      <w:proofErr w:type="spellStart"/>
      <w:r w:rsidRPr="00927E1F">
        <w:rPr>
          <w:i/>
          <w:sz w:val="21"/>
          <w:szCs w:val="21"/>
        </w:rPr>
        <w:t>file</w:t>
      </w:r>
      <w:proofErr w:type="spellEnd"/>
      <w:r w:rsidRPr="00927E1F">
        <w:rPr>
          <w:sz w:val="21"/>
          <w:szCs w:val="21"/>
        </w:rPr>
        <w:t xml:space="preserve"> </w:t>
      </w:r>
      <w:r w:rsidRPr="00927E1F">
        <w:rPr>
          <w:b/>
          <w:sz w:val="21"/>
          <w:szCs w:val="21"/>
        </w:rPr>
        <w:t xml:space="preserve">dimasukkan </w:t>
      </w:r>
      <w:r w:rsidRPr="00927E1F">
        <w:rPr>
          <w:b/>
          <w:i/>
          <w:sz w:val="21"/>
          <w:szCs w:val="21"/>
        </w:rPr>
        <w:t>(</w:t>
      </w:r>
      <w:proofErr w:type="spellStart"/>
      <w:r w:rsidRPr="00927E1F">
        <w:rPr>
          <w:b/>
          <w:i/>
          <w:sz w:val="21"/>
          <w:szCs w:val="21"/>
        </w:rPr>
        <w:t>insert</w:t>
      </w:r>
      <w:proofErr w:type="spellEnd"/>
      <w:r w:rsidRPr="00927E1F">
        <w:rPr>
          <w:b/>
          <w:i/>
          <w:sz w:val="21"/>
          <w:szCs w:val="21"/>
        </w:rPr>
        <w:t>)</w:t>
      </w:r>
      <w:r w:rsidRPr="00927E1F">
        <w:rPr>
          <w:sz w:val="21"/>
          <w:szCs w:val="21"/>
        </w:rPr>
        <w:t xml:space="preserve"> dalam </w:t>
      </w:r>
      <w:proofErr w:type="spellStart"/>
      <w:r w:rsidRPr="00927E1F">
        <w:rPr>
          <w:b/>
          <w:sz w:val="21"/>
          <w:szCs w:val="21"/>
        </w:rPr>
        <w:t>template</w:t>
      </w:r>
      <w:proofErr w:type="spellEnd"/>
      <w:r w:rsidRPr="00927E1F">
        <w:rPr>
          <w:b/>
          <w:sz w:val="21"/>
          <w:szCs w:val="21"/>
        </w:rPr>
        <w:t xml:space="preserve"> </w:t>
      </w:r>
      <w:proofErr w:type="spellStart"/>
      <w:r w:rsidRPr="00927E1F">
        <w:rPr>
          <w:b/>
          <w:sz w:val="21"/>
          <w:szCs w:val="21"/>
        </w:rPr>
        <w:t>powerpoint</w:t>
      </w:r>
      <w:proofErr w:type="spellEnd"/>
      <w:r w:rsidRPr="00927E1F">
        <w:rPr>
          <w:sz w:val="21"/>
          <w:szCs w:val="21"/>
        </w:rPr>
        <w:t xml:space="preserve"> yang disediakan. </w:t>
      </w:r>
    </w:p>
    <w:p w14:paraId="5A38485A" w14:textId="77777777" w:rsidR="003761A8" w:rsidRPr="00927E1F" w:rsidRDefault="00000000">
      <w:pPr>
        <w:numPr>
          <w:ilvl w:val="0"/>
          <w:numId w:val="6"/>
        </w:numPr>
        <w:spacing w:after="25" w:line="240" w:lineRule="auto"/>
        <w:ind w:right="73"/>
        <w:jc w:val="both"/>
        <w:rPr>
          <w:sz w:val="21"/>
          <w:szCs w:val="21"/>
        </w:rPr>
      </w:pPr>
      <w:r w:rsidRPr="00927E1F">
        <w:rPr>
          <w:sz w:val="21"/>
          <w:szCs w:val="21"/>
        </w:rPr>
        <w:t xml:space="preserve">Sisipkan </w:t>
      </w:r>
      <w:proofErr w:type="spellStart"/>
      <w:r w:rsidRPr="00927E1F">
        <w:rPr>
          <w:sz w:val="21"/>
          <w:szCs w:val="21"/>
        </w:rPr>
        <w:t>file</w:t>
      </w:r>
      <w:proofErr w:type="spellEnd"/>
      <w:r w:rsidRPr="00927E1F">
        <w:rPr>
          <w:sz w:val="21"/>
          <w:szCs w:val="21"/>
        </w:rPr>
        <w:t xml:space="preserve"> dokumen, foto atau </w:t>
      </w:r>
      <w:proofErr w:type="spellStart"/>
      <w:r w:rsidRPr="00927E1F">
        <w:rPr>
          <w:i/>
          <w:sz w:val="21"/>
          <w:szCs w:val="21"/>
        </w:rPr>
        <w:t>link</w:t>
      </w:r>
      <w:proofErr w:type="spellEnd"/>
      <w:r w:rsidRPr="00927E1F">
        <w:rPr>
          <w:i/>
          <w:sz w:val="21"/>
          <w:szCs w:val="21"/>
        </w:rPr>
        <w:t xml:space="preserve"> </w:t>
      </w:r>
      <w:proofErr w:type="spellStart"/>
      <w:r w:rsidRPr="00927E1F">
        <w:rPr>
          <w:i/>
          <w:sz w:val="21"/>
          <w:szCs w:val="21"/>
        </w:rPr>
        <w:t>url</w:t>
      </w:r>
      <w:proofErr w:type="spellEnd"/>
      <w:r w:rsidRPr="00927E1F">
        <w:rPr>
          <w:sz w:val="21"/>
          <w:szCs w:val="21"/>
        </w:rPr>
        <w:t xml:space="preserve"> atas pengalaman </w:t>
      </w:r>
      <w:proofErr w:type="spellStart"/>
      <w:r w:rsidRPr="00927E1F">
        <w:rPr>
          <w:sz w:val="21"/>
          <w:szCs w:val="21"/>
        </w:rPr>
        <w:t>anda</w:t>
      </w:r>
      <w:proofErr w:type="spellEnd"/>
      <w:r w:rsidRPr="00927E1F">
        <w:rPr>
          <w:sz w:val="21"/>
          <w:szCs w:val="21"/>
        </w:rPr>
        <w:t xml:space="preserve"> di sebelah kanan </w:t>
      </w:r>
      <w:proofErr w:type="spellStart"/>
      <w:r w:rsidRPr="00927E1F">
        <w:rPr>
          <w:i/>
          <w:sz w:val="21"/>
          <w:szCs w:val="21"/>
        </w:rPr>
        <w:t>file</w:t>
      </w:r>
      <w:proofErr w:type="spellEnd"/>
      <w:r w:rsidRPr="00927E1F">
        <w:rPr>
          <w:sz w:val="21"/>
          <w:szCs w:val="21"/>
        </w:rPr>
        <w:t xml:space="preserve"> tulisan </w:t>
      </w:r>
      <w:proofErr w:type="spellStart"/>
      <w:r w:rsidRPr="00927E1F">
        <w:rPr>
          <w:sz w:val="21"/>
          <w:szCs w:val="21"/>
        </w:rPr>
        <w:t>anda</w:t>
      </w:r>
      <w:proofErr w:type="spellEnd"/>
      <w:r w:rsidRPr="00927E1F">
        <w:rPr>
          <w:sz w:val="21"/>
          <w:szCs w:val="21"/>
        </w:rPr>
        <w:t xml:space="preserve"> pada halaman </w:t>
      </w:r>
      <w:proofErr w:type="spellStart"/>
      <w:r w:rsidRPr="00927E1F">
        <w:rPr>
          <w:i/>
          <w:sz w:val="21"/>
          <w:szCs w:val="21"/>
        </w:rPr>
        <w:t>powerpoint</w:t>
      </w:r>
      <w:proofErr w:type="spellEnd"/>
      <w:r w:rsidRPr="00927E1F">
        <w:rPr>
          <w:sz w:val="21"/>
          <w:szCs w:val="21"/>
        </w:rPr>
        <w:t xml:space="preserve"> yang sama.</w:t>
      </w:r>
    </w:p>
    <w:p w14:paraId="3C3C8B1F" w14:textId="77777777" w:rsidR="003761A8" w:rsidRDefault="003761A8">
      <w:pPr>
        <w:spacing w:after="0" w:line="259" w:lineRule="auto"/>
        <w:ind w:right="91"/>
        <w:jc w:val="center"/>
        <w:rPr>
          <w:b/>
        </w:rPr>
      </w:pPr>
    </w:p>
    <w:p w14:paraId="79B209B6" w14:textId="77777777" w:rsidR="003761A8" w:rsidRDefault="00000000">
      <w:pPr>
        <w:spacing w:after="0" w:line="259" w:lineRule="auto"/>
        <w:ind w:right="91"/>
        <w:jc w:val="center"/>
        <w:rPr>
          <w:b/>
        </w:rPr>
      </w:pPr>
      <w:r>
        <w:rPr>
          <w:b/>
        </w:rPr>
        <w:t>CONTOH ISI PPT PORTOFOLIO FILM DAN TELEVISI</w:t>
      </w:r>
    </w:p>
    <w:p w14:paraId="3E2B8912" w14:textId="77777777" w:rsidR="003761A8" w:rsidRDefault="003761A8">
      <w:pPr>
        <w:spacing w:after="0" w:line="259" w:lineRule="auto"/>
        <w:ind w:right="91"/>
        <w:jc w:val="center"/>
      </w:pPr>
    </w:p>
    <w:p w14:paraId="27365E6B" w14:textId="77777777" w:rsidR="003761A8" w:rsidRDefault="00000000">
      <w:pPr>
        <w:spacing w:after="0" w:line="259" w:lineRule="auto"/>
        <w:ind w:right="91"/>
        <w:jc w:val="center"/>
        <w:rPr>
          <w:b/>
        </w:rPr>
      </w:pPr>
      <w:r>
        <w:rPr>
          <w:noProof/>
        </w:rPr>
        <w:drawing>
          <wp:inline distT="0" distB="0" distL="114300" distR="114300" wp14:anchorId="194D093A" wp14:editId="3B67A80C">
            <wp:extent cx="5824220" cy="2933065"/>
            <wp:effectExtent l="0" t="0" r="5080" b="635"/>
            <wp:docPr id="8" name="Content Placehold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ntent Placeholder 7"/>
                    <pic:cNvPicPr>
                      <a:picLocks noChangeAspect="1"/>
                    </pic:cNvPicPr>
                  </pic:nvPicPr>
                  <pic:blipFill>
                    <a:blip r:embed="rId9"/>
                    <a:srcRect b="10479"/>
                    <a:stretch>
                      <a:fillRect/>
                    </a:stretch>
                  </pic:blipFill>
                  <pic:spPr>
                    <a:xfrm>
                      <a:off x="0" y="0"/>
                      <a:ext cx="5824220" cy="293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0F168" w14:textId="77777777" w:rsidR="003761A8" w:rsidRDefault="003761A8">
      <w:pPr>
        <w:spacing w:after="0" w:line="259" w:lineRule="auto"/>
        <w:ind w:right="91"/>
        <w:jc w:val="center"/>
        <w:rPr>
          <w:b/>
        </w:rPr>
      </w:pPr>
    </w:p>
    <w:p w14:paraId="49CA0802" w14:textId="77777777" w:rsidR="003761A8" w:rsidRDefault="003761A8">
      <w:bookmarkStart w:id="0" w:name="_heading=h.gjdgxs" w:colFirst="0" w:colLast="0"/>
      <w:bookmarkEnd w:id="0"/>
    </w:p>
    <w:sectPr w:rsidR="003761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BF376" w14:textId="77777777" w:rsidR="00EF146E" w:rsidRDefault="00EF146E">
      <w:pPr>
        <w:spacing w:line="240" w:lineRule="auto"/>
      </w:pPr>
      <w:r>
        <w:separator/>
      </w:r>
    </w:p>
  </w:endnote>
  <w:endnote w:type="continuationSeparator" w:id="0">
    <w:p w14:paraId="56D1A1D7" w14:textId="77777777" w:rsidR="00EF146E" w:rsidRDefault="00EF14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Quattrocento Sans">
    <w:altName w:val="Yu Gothic UI"/>
    <w:panose1 w:val="020B0502050000020003"/>
    <w:charset w:val="00"/>
    <w:family w:val="swiss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EBE98" w14:textId="77777777" w:rsidR="003761A8" w:rsidRDefault="003761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8E8AB" w14:textId="77777777" w:rsidR="003761A8" w:rsidRDefault="003761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247F8" w14:textId="77777777" w:rsidR="003761A8" w:rsidRDefault="003761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09968" w14:textId="77777777" w:rsidR="00EF146E" w:rsidRDefault="00EF146E">
      <w:pPr>
        <w:spacing w:after="0"/>
      </w:pPr>
      <w:r>
        <w:separator/>
      </w:r>
    </w:p>
  </w:footnote>
  <w:footnote w:type="continuationSeparator" w:id="0">
    <w:p w14:paraId="10F7482A" w14:textId="77777777" w:rsidR="00EF146E" w:rsidRDefault="00EF14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271C9" w14:textId="77777777" w:rsidR="003761A8" w:rsidRDefault="003761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52CC1" w14:textId="77777777" w:rsidR="003761A8" w:rsidRDefault="00000000">
    <w:pPr>
      <w:pStyle w:val="Header"/>
    </w:pPr>
    <w:r>
      <w:rPr>
        <w:noProof/>
        <w:color w:val="000000"/>
        <w:lang w:val="zh-CN"/>
      </w:rPr>
      <w:drawing>
        <wp:inline distT="0" distB="0" distL="0" distR="0" wp14:anchorId="31DE6A78" wp14:editId="3CA754E3">
          <wp:extent cx="5681345" cy="516255"/>
          <wp:effectExtent l="0" t="0" r="0" b="0"/>
          <wp:docPr id="3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81345" cy="51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0D33A" w14:textId="77777777" w:rsidR="003761A8" w:rsidRDefault="003761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E306ED"/>
    <w:multiLevelType w:val="multilevel"/>
    <w:tmpl w:val="B5E306ED"/>
    <w:lvl w:ilvl="0">
      <w:start w:val="2"/>
      <w:numFmt w:val="upperLetter"/>
      <w:lvlText w:val="%1."/>
      <w:lvlJc w:val="left"/>
      <w:pPr>
        <w:ind w:left="705" w:hanging="705"/>
      </w:pPr>
      <w:rPr>
        <w:rFonts w:ascii="Calibri" w:eastAsia="Calibri" w:hAnsi="Calibri" w:cs="Calibri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65" w:hanging="1065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."/>
      <w:lvlJc w:val="left"/>
      <w:pPr>
        <w:ind w:left="1425" w:hanging="1425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hanging="216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hanging="288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hanging="360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hanging="432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hanging="504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hanging="576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840" w:hanging="84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320" w:hanging="132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00" w:hanging="18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20" w:hanging="252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40" w:hanging="324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60" w:hanging="39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680" w:hanging="468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00" w:hanging="540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720" w:hanging="7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15" w:hanging="1115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lowerLetter"/>
      <w:lvlText w:val="(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900" w:hanging="90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."/>
      <w:lvlJc w:val="left"/>
      <w:pPr>
        <w:ind w:left="1425" w:hanging="1425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hanging="216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hanging="288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hanging="360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hanging="432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hanging="504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hanging="576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 w16cid:durableId="1800107130">
    <w:abstractNumId w:val="3"/>
  </w:num>
  <w:num w:numId="2" w16cid:durableId="1268806902">
    <w:abstractNumId w:val="2"/>
  </w:num>
  <w:num w:numId="3" w16cid:durableId="121119906">
    <w:abstractNumId w:val="5"/>
  </w:num>
  <w:num w:numId="4" w16cid:durableId="1393693093">
    <w:abstractNumId w:val="1"/>
  </w:num>
  <w:num w:numId="5" w16cid:durableId="917323353">
    <w:abstractNumId w:val="0"/>
  </w:num>
  <w:num w:numId="6" w16cid:durableId="16697479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BEB"/>
    <w:rsid w:val="00056522"/>
    <w:rsid w:val="00060DF5"/>
    <w:rsid w:val="00095E47"/>
    <w:rsid w:val="000A16E4"/>
    <w:rsid w:val="000A6C47"/>
    <w:rsid w:val="001014E9"/>
    <w:rsid w:val="001D65F2"/>
    <w:rsid w:val="00204F85"/>
    <w:rsid w:val="00205B06"/>
    <w:rsid w:val="002301DD"/>
    <w:rsid w:val="00251FF8"/>
    <w:rsid w:val="003761A8"/>
    <w:rsid w:val="004712A8"/>
    <w:rsid w:val="004C1807"/>
    <w:rsid w:val="005C24E2"/>
    <w:rsid w:val="00785572"/>
    <w:rsid w:val="00815876"/>
    <w:rsid w:val="00927E1F"/>
    <w:rsid w:val="00960705"/>
    <w:rsid w:val="00972676"/>
    <w:rsid w:val="009D1BEB"/>
    <w:rsid w:val="009F6FCA"/>
    <w:rsid w:val="00B5599D"/>
    <w:rsid w:val="00B77C95"/>
    <w:rsid w:val="00C43E85"/>
    <w:rsid w:val="00C814C6"/>
    <w:rsid w:val="00CB2E06"/>
    <w:rsid w:val="00D95C66"/>
    <w:rsid w:val="00DC6F2A"/>
    <w:rsid w:val="00E4129D"/>
    <w:rsid w:val="00EF146E"/>
    <w:rsid w:val="00F7583A"/>
    <w:rsid w:val="00FB0E2E"/>
    <w:rsid w:val="0CA66C45"/>
    <w:rsid w:val="1230485B"/>
    <w:rsid w:val="2C1861AE"/>
    <w:rsid w:val="2EC503CE"/>
    <w:rsid w:val="4F630241"/>
    <w:rsid w:val="55743971"/>
    <w:rsid w:val="5AFC061B"/>
    <w:rsid w:val="7777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61B01F4"/>
  <w15:docId w15:val="{A4DABF60-69FB-574E-957F-33DC6D21A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ListParagraphChar">
    <w:name w:val="List Paragraph Char"/>
    <w:link w:val="ListParagraph1"/>
    <w:uiPriority w:val="34"/>
    <w:qFormat/>
    <w:rPr>
      <w:rFonts w:eastAsia="SimSun"/>
      <w:lang w:val="zh-CN" w:eastAsia="zh-CN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eastAsia="SimSun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1086</Words>
  <Characters>6195</Characters>
  <Application>Microsoft Office Word</Application>
  <DocSecurity>0</DocSecurity>
  <Lines>51</Lines>
  <Paragraphs>14</Paragraphs>
  <ScaleCrop>false</ScaleCrop>
  <Company>HP</Company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asyarief</dc:creator>
  <cp:lastModifiedBy>Achmad Syarief, S.Sn., M.Sc., Ph.D.</cp:lastModifiedBy>
  <cp:revision>3</cp:revision>
  <cp:lastPrinted>2024-01-30T02:06:00Z</cp:lastPrinted>
  <dcterms:created xsi:type="dcterms:W3CDTF">2024-01-30T02:06:00Z</dcterms:created>
  <dcterms:modified xsi:type="dcterms:W3CDTF">2024-01-30T02:07:00Z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MSIP_Label_38b525e5-f3da-4501-8f1e-526b6769fc56_Enabled">
    <vt:lpwstr>true</vt:lpwstr>
  </property>
  <property fmtid="{D5CDD505-2E9C-101B-9397-08002B2CF9AE}" pid="4" name="MSIP_Label_38b525e5-f3da-4501-8f1e-526b6769fc56_SetDate">
    <vt:lpwstr>2024-01-22T03:12:44Z</vt:lpwstr>
  </property>
  <property fmtid="{D5CDD505-2E9C-101B-9397-08002B2CF9AE}" pid="5" name="MSIP_Label_38b525e5-f3da-4501-8f1e-526b6769fc56_Method">
    <vt:lpwstr>Standard</vt:lpwstr>
  </property>
  <property fmtid="{D5CDD505-2E9C-101B-9397-08002B2CF9AE}" pid="6" name="MSIP_Label_38b525e5-f3da-4501-8f1e-526b6769fc56_Name">
    <vt:lpwstr>defa4170-0d19-0005-0004-bc88714345d2</vt:lpwstr>
  </property>
  <property fmtid="{D5CDD505-2E9C-101B-9397-08002B2CF9AE}" pid="7" name="MSIP_Label_38b525e5-f3da-4501-8f1e-526b6769fc56_SiteId">
    <vt:lpwstr>db6e1183-4c65-405c-82ce-7cd53fa6e9dc</vt:lpwstr>
  </property>
  <property fmtid="{D5CDD505-2E9C-101B-9397-08002B2CF9AE}" pid="8" name="MSIP_Label_38b525e5-f3da-4501-8f1e-526b6769fc56_ActionId">
    <vt:lpwstr>0f3703ef-47c9-4cb4-b0de-23fca93df1d7</vt:lpwstr>
  </property>
  <property fmtid="{D5CDD505-2E9C-101B-9397-08002B2CF9AE}" pid="9" name="MSIP_Label_38b525e5-f3da-4501-8f1e-526b6769fc56_ContentBits">
    <vt:lpwstr>0</vt:lpwstr>
  </property>
  <property fmtid="{D5CDD505-2E9C-101B-9397-08002B2CF9AE}" pid="10" name="ICV">
    <vt:lpwstr>2B0A3FD33906498E841827DCCE94A901_13</vt:lpwstr>
  </property>
</Properties>
</file>